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92" w:rsidRDefault="009B1F92">
      <w:pPr>
        <w:autoSpaceDE w:val="0"/>
        <w:autoSpaceDN w:val="0"/>
        <w:spacing w:after="78" w:line="220" w:lineRule="exact"/>
      </w:pPr>
    </w:p>
    <w:p w:rsidR="009B1F92" w:rsidRPr="00E94494" w:rsidRDefault="00E94494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9B1F92" w:rsidRPr="00E94494" w:rsidRDefault="00E94494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9B1F92" w:rsidRPr="00E94494" w:rsidRDefault="00E94494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 образования Администрации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Милютинского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9B1F92" w:rsidRPr="00E94494" w:rsidRDefault="00E94494">
      <w:pPr>
        <w:autoSpaceDE w:val="0"/>
        <w:autoSpaceDN w:val="0"/>
        <w:spacing w:after="1376" w:line="230" w:lineRule="auto"/>
        <w:ind w:right="3560"/>
        <w:jc w:val="right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9A333B" w:rsidRDefault="009A333B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3480"/>
        <w:gridCol w:w="3481"/>
      </w:tblGrid>
      <w:tr w:rsidR="009A333B" w:rsidRPr="00800264" w:rsidTr="006210DE"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333B" w:rsidRPr="00800264" w:rsidRDefault="009A333B" w:rsidP="00621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333B" w:rsidRPr="00800264" w:rsidRDefault="009A333B" w:rsidP="00621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333B" w:rsidRPr="00800264" w:rsidRDefault="009A333B" w:rsidP="00621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31576" cy="1066800"/>
                  <wp:effectExtent l="19050" t="0" r="6724" b="0"/>
                  <wp:docPr id="3" name="Рисунок 3" descr="C:\Users\Татьяна Ивановна\Desktop\22 рабочие программы 2022г учителя\печать 22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Татьяна Ивановна\Desktop\22 рабочие программы 2022г учителя\печать 22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576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333B" w:rsidRDefault="009A333B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B1F92" w:rsidRPr="009A333B" w:rsidRDefault="00E94494">
      <w:pPr>
        <w:autoSpaceDE w:val="0"/>
        <w:autoSpaceDN w:val="0"/>
        <w:spacing w:before="978" w:after="0" w:line="230" w:lineRule="auto"/>
        <w:ind w:right="3644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9B1F92" w:rsidRPr="009A333B" w:rsidRDefault="00E94494">
      <w:pPr>
        <w:autoSpaceDE w:val="0"/>
        <w:autoSpaceDN w:val="0"/>
        <w:spacing w:before="70" w:after="0" w:line="230" w:lineRule="auto"/>
        <w:ind w:right="4476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9A333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561610)</w:t>
      </w:r>
    </w:p>
    <w:p w:rsidR="009B1F92" w:rsidRPr="009A333B" w:rsidRDefault="00E94494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9B1F92" w:rsidRPr="009A333B" w:rsidRDefault="00E94494">
      <w:pPr>
        <w:autoSpaceDE w:val="0"/>
        <w:autoSpaceDN w:val="0"/>
        <w:spacing w:before="70" w:after="0" w:line="230" w:lineRule="auto"/>
        <w:ind w:right="4174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>«Русский язык»</w:t>
      </w:r>
    </w:p>
    <w:p w:rsidR="009B1F92" w:rsidRPr="009A333B" w:rsidRDefault="00E94494">
      <w:pPr>
        <w:autoSpaceDE w:val="0"/>
        <w:autoSpaceDN w:val="0"/>
        <w:spacing w:before="670" w:after="0" w:line="230" w:lineRule="auto"/>
        <w:ind w:right="2730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>для 5 класса основного общего образования</w:t>
      </w:r>
    </w:p>
    <w:p w:rsidR="009B1F92" w:rsidRPr="009A333B" w:rsidRDefault="00E94494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9B1F92" w:rsidRPr="009A333B" w:rsidRDefault="00E94494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>Составитель: Икрянникова Любовь Александровна</w:t>
      </w:r>
    </w:p>
    <w:p w:rsidR="009B1F92" w:rsidRPr="009A333B" w:rsidRDefault="00E94494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>учитель русского языка</w:t>
      </w:r>
    </w:p>
    <w:p w:rsidR="009B1F92" w:rsidRPr="009A333B" w:rsidRDefault="00E94494">
      <w:pPr>
        <w:autoSpaceDE w:val="0"/>
        <w:autoSpaceDN w:val="0"/>
        <w:spacing w:before="2830" w:after="0" w:line="230" w:lineRule="auto"/>
        <w:ind w:right="3978"/>
        <w:jc w:val="right"/>
        <w:rPr>
          <w:lang w:val="ru-RU"/>
        </w:rPr>
      </w:pPr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 xml:space="preserve">х. </w:t>
      </w:r>
      <w:proofErr w:type="spellStart"/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>Севостьянов</w:t>
      </w:r>
      <w:proofErr w:type="spellEnd"/>
      <w:r w:rsidRPr="009A333B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9B1F92" w:rsidRPr="009A333B" w:rsidRDefault="009B1F92">
      <w:pPr>
        <w:rPr>
          <w:lang w:val="ru-RU"/>
        </w:rPr>
        <w:sectPr w:rsidR="009B1F92" w:rsidRPr="009A333B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9B1F92" w:rsidRPr="009A333B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86" w:lineRule="auto"/>
        <w:ind w:right="288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 05 2021 г № 287, зарегистрирован Министерством юстиции Российской Федерации 05 07 2021 г ,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рег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Примерной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B1F92" w:rsidRPr="00E94494" w:rsidRDefault="00E94494">
      <w:pPr>
        <w:autoSpaceDE w:val="0"/>
        <w:autoSpaceDN w:val="0"/>
        <w:spacing w:before="226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B1F92" w:rsidRPr="00E94494" w:rsidRDefault="00E94494">
      <w:pPr>
        <w:autoSpaceDE w:val="0"/>
        <w:autoSpaceDN w:val="0"/>
        <w:spacing w:before="348" w:after="0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 и  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  результаты  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 курса   русского   языка,   реализованных в большей части входящих в Федеральный перечень УМК по русскому языку. </w:t>
      </w:r>
    </w:p>
    <w:p w:rsidR="009B1F92" w:rsidRPr="00E94494" w:rsidRDefault="00E94494">
      <w:pPr>
        <w:autoSpaceDE w:val="0"/>
        <w:autoSpaceDN w:val="0"/>
        <w:spacing w:before="262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«РУССКИЙ ЯЗЫК»</w:t>
      </w:r>
    </w:p>
    <w:p w:rsidR="009B1F92" w:rsidRPr="00E94494" w:rsidRDefault="00E94494">
      <w:pPr>
        <w:autoSpaceDE w:val="0"/>
        <w:autoSpaceDN w:val="0"/>
        <w:spacing w:before="166" w:after="0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межнационального общения русский язык является средством коммуникации всех народов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Российской Федерации, основой их социально-экономической, культурной и духовной консолидации.</w:t>
      </w:r>
    </w:p>
    <w:p w:rsidR="009B1F92" w:rsidRPr="00E94494" w:rsidRDefault="00E94494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иситуациях общения определяют успешность социализации личности 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возможности её самореализации в различных жизненно важных для человека областях.</w:t>
      </w:r>
    </w:p>
    <w:p w:rsidR="009B1F92" w:rsidRPr="00E94494" w:rsidRDefault="00E94494">
      <w:pPr>
        <w:autoSpaceDE w:val="0"/>
        <w:autoSpaceDN w:val="0"/>
        <w:spacing w:before="70" w:after="0"/>
        <w:ind w:right="720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B1F92" w:rsidRPr="00E94494" w:rsidRDefault="00E94494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Обучение русскому языку в школе направлено на совершенствование нравственной 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самообразования.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русского языка.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Соответствующие умения и навыки представлены в перечне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9B1F92" w:rsidRPr="00E94494" w:rsidRDefault="00E94494">
      <w:pPr>
        <w:autoSpaceDE w:val="0"/>
        <w:autoSpaceDN w:val="0"/>
        <w:spacing w:before="262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«РУССКИЙ ЯЗЫК»</w:t>
      </w:r>
    </w:p>
    <w:p w:rsidR="009B1F92" w:rsidRPr="00E94494" w:rsidRDefault="00E94494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Целями изучения русского языка по программам основного общего образования являются: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50" w:bottom="4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Default="00E94494">
      <w:pPr>
        <w:tabs>
          <w:tab w:val="left" w:pos="180"/>
        </w:tabs>
        <w:autoSpaceDE w:val="0"/>
        <w:autoSpaceDN w:val="0"/>
        <w:spacing w:after="0" w:line="29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получения знаний в разных сферах ​человеческой деятельности;проявление уважения к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общероссийской и русской культуре, к культуре и языкам всех народов Российской Федерации;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в собственной речевой практике разнообразных грамматических средств;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совершенствование орфографической и пунктуационной грамотности; воспитание стремления к речевому самосовершенствованию;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совершенствование речевой деятельности, коммуникативных умений, обеспечивающих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инфографика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94494" w:rsidRPr="00E94494" w:rsidRDefault="00E94494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</w:p>
    <w:p w:rsidR="00E94494" w:rsidRDefault="00E94494" w:rsidP="00E9449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Формы учёта рабочей программы воспитания в рабочей программе по русскому языку 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b/>
          <w:sz w:val="24"/>
          <w:szCs w:val="24"/>
          <w:lang w:val="ru-RU"/>
        </w:rPr>
        <w:t>Реализация воспит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ательного потенциала на уроках </w:t>
      </w:r>
      <w:r w:rsidRPr="009C07D7">
        <w:rPr>
          <w:rFonts w:ascii="Times New Roman" w:hAnsi="Times New Roman" w:cs="Times New Roman"/>
          <w:b/>
          <w:sz w:val="24"/>
          <w:szCs w:val="24"/>
          <w:lang w:val="ru-RU"/>
        </w:rPr>
        <w:t>русского языка в 5 классебудет осуществляться в соответствии с Рабочей программой воспитания МБОУ Россошанской ООШ   и предполагает следующее: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установление взаимоотношений субъектов деятельности на уроке как отношений субъектов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единой совместной деятельности, обеспечиваемой общими активными интеллектуальными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усилиями;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организацию на уроках активной деятельности учащихся, в том числе поисково- 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познавательная деятельность детей);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использование воспитательных возможностей пред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метного содержания через подбор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соответствующих текстов для чтения и анализа, упра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жнений, проблемных ситуаций для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обсуждения в классе;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формирование уважения к достижениям и открыти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ям великих ученых - лингвистов,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убежденности в важности лингвистических знаний в практической жизни человека, признание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радости творческого труда как одной из основных человеческих ценностей;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применение на уроке интерактивных форм работы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учащихся: интеллектуальных игр,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стимулирующих познавательную мотивацию; дискуссий, ко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торые дают учащимся возможность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приобрести опыт ведения конструктивного диалога;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 групповой работы или работы в парах, которые уча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 школьников командной работе и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взаимодействию с другими людьми;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включение в урок деловых игр, которые помогают 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оддержать мотивацию к получению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- организацию наставничества мотивированных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эрудированных учащихся над их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неуспевающими или низко мотивированными на изучение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русского языка одноклассниками,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дающего социально значимый опыт сотрудничества и взаимной помощи;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 инициирование и поддержка исследовательской де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ятельности обучающихся в рамках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реализации ими индивидуальных и групповых исследовательских проектов, что дает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 Таким образом, при реализации рабочей программы по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русскому языку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в 5 классе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основными воспитательными целями на уроках станут: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культуры личности;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-отношение к </w:t>
      </w:r>
      <w:r>
        <w:rPr>
          <w:rFonts w:ascii="Times New Roman" w:hAnsi="Times New Roman" w:cs="Times New Roman"/>
          <w:sz w:val="24"/>
          <w:szCs w:val="24"/>
          <w:lang w:val="ru-RU"/>
        </w:rPr>
        <w:t>русскому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 языку как к культурному достоянию России и мира;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-понимание значимости </w:t>
      </w:r>
      <w:r>
        <w:rPr>
          <w:rFonts w:ascii="Times New Roman" w:hAnsi="Times New Roman" w:cs="Times New Roman"/>
          <w:sz w:val="24"/>
          <w:szCs w:val="24"/>
          <w:lang w:val="ru-RU"/>
        </w:rPr>
        <w:t>русского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 языка для развития общества;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активности, самостоятельности, ответственности;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нравственности, культуры общения;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эстетической культуры;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графической культуры школьников.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 В результате чего будут развиты навыки сотрудничества, коммуникации, социальной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ответственности, способность критически мыслить, оперативно и качественно решать</w:t>
      </w:r>
    </w:p>
    <w:p w:rsidR="00E94494" w:rsidRPr="009C07D7" w:rsidRDefault="00E94494" w:rsidP="00E94494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возникающие проблемы.</w:t>
      </w:r>
    </w:p>
    <w:p w:rsidR="009B1F92" w:rsidRPr="00E94494" w:rsidRDefault="00E94494">
      <w:pPr>
        <w:autoSpaceDE w:val="0"/>
        <w:autoSpaceDN w:val="0"/>
        <w:spacing w:before="262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«РУССКИЙ ЯЗЫК» В УЧЕБНОМ ПЛАНЕ</w:t>
      </w:r>
    </w:p>
    <w:p w:rsidR="009B1F92" w:rsidRPr="00E94494" w:rsidRDefault="00E94494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 предметную  область  «Русский язык и литература» и является обязательным для  изучения.</w:t>
      </w:r>
    </w:p>
    <w:p w:rsidR="009B1F92" w:rsidRPr="00E94494" w:rsidRDefault="00E94494">
      <w:pPr>
        <w:autoSpaceDE w:val="0"/>
        <w:autoSpaceDN w:val="0"/>
        <w:spacing w:before="72" w:after="0" w:line="271" w:lineRule="auto"/>
        <w:ind w:right="576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Учебным планом на изучение русского языка в 5 классе отводится  - 170 ч. (5 часов в неделю).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702" w:bottom="1440" w:left="666" w:header="720" w:footer="720" w:gutter="0"/>
          <w:cols w:space="720" w:equalWidth="0">
            <w:col w:w="10532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9B1F92" w:rsidRPr="00E94494" w:rsidRDefault="00E94494">
      <w:pPr>
        <w:autoSpaceDE w:val="0"/>
        <w:autoSpaceDN w:val="0"/>
        <w:spacing w:before="346" w:after="0" w:line="271" w:lineRule="auto"/>
        <w:ind w:left="180" w:right="5616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Богатство и выразительность русского языка.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Лингвистика как наука о языке.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Основные разделы лингвистики.</w:t>
      </w:r>
    </w:p>
    <w:p w:rsidR="009B1F92" w:rsidRPr="00E94494" w:rsidRDefault="00E94494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 и речь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 и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речь.Речь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устная и письменная, монологическая и диалогическая,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полилог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Виды речевой деятельности (говорение, слушание, чтение, письмо), их особенности.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Речевые формулы приветствия, прощания, просьбы, благодарности.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Виды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: выборочное, ознакомительное, детальное.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Виды чтения: изучающее, ознакомительное, просмотровое, поисковое.</w:t>
      </w:r>
    </w:p>
    <w:p w:rsidR="009B1F92" w:rsidRPr="00E94494" w:rsidRDefault="00E94494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Микротема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текста. Ключевые слова.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Повествование как тип речи. Рассказ.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микротем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Информационная переработка текста: простой и сложный план текста.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190" w:after="0" w:line="271" w:lineRule="auto"/>
        <w:ind w:right="158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Функциональные разновидности языка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B1F92" w:rsidRPr="00E94494" w:rsidRDefault="00E94494">
      <w:pPr>
        <w:autoSpaceDE w:val="0"/>
        <w:autoSpaceDN w:val="0"/>
        <w:spacing w:before="190" w:after="0" w:line="271" w:lineRule="auto"/>
        <w:ind w:left="180" w:right="5472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СИСТЕМА ЯЗЫКА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Фонетика. Графика. Орфоэпия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Фонетика и графика как разделы лингвистики.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Звук как единица языка. Смыслоразличительная роль звука.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Система гласных звуков.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Система согласных звуков.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2448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Изменение звуков в речевом потоке. Элементы фонетической транскрипции. Слог. Ударение. Свойства русского ударения.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Соотношение звуков и букв.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Фонетический анализ слова.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Способы обозначения [й’], мягкости согласных.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Основные выразительные средства фонетики.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Прописные и строчные буквы.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Интонация, её функции. Основные элементы интонации.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6336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Орфография как раздел лингвистики.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Понятие «орфограмма». Буквенные и небуквенные орфограммы.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Правописание разделительных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B1F92" w:rsidRPr="00E94494" w:rsidRDefault="00E94494">
      <w:pPr>
        <w:autoSpaceDE w:val="0"/>
        <w:autoSpaceDN w:val="0"/>
        <w:spacing w:before="72" w:after="0" w:line="262" w:lineRule="auto"/>
        <w:ind w:left="180" w:right="6192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Лексикология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Лексикология как раздел лингвистики.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Синонимы. Антонимы. Омонимы. Паронимы.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Лексический анализ слов (в рамках изученного).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6480"/>
        <w:rPr>
          <w:lang w:val="ru-RU"/>
        </w:rPr>
      </w:pPr>
      <w:proofErr w:type="spellStart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Орфография </w:t>
      </w:r>
      <w:r w:rsidRPr="00E94494">
        <w:rPr>
          <w:lang w:val="ru-RU"/>
        </w:rPr>
        <w:br/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Морфемика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раздел лингвистики.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Чередование звуков в морфемах (в том числе чередование гласных с нулём звука).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Морфемный анализ слов.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Уместное использование слов с суффиксами оценки в собственной речи.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Правописание корней с проверяемыми, непроверяемыми, ​непроизносимыми согласными (в рамках изученного).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в корне слова.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неизменяемых на письме приставок и приставок на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-з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приставок.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3024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Морфология. Культура речи. Орфография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Морфология как раздел грамматики. Грамматическое значение слова.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Имя существительное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Род, число, падеж имени существительного.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780" w:bottom="428" w:left="666" w:header="720" w:footer="720" w:gutter="0"/>
          <w:cols w:space="720" w:equalWidth="0">
            <w:col w:w="1045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общего рода.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Имена существительные, имеющие форму только единственного или только множественного числа.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Морфологический анализ имён существительных.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87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Правописание собственных имён существительных.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на конце имён существительных после шипящих.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окончаний имён существительных.</w:t>
      </w:r>
    </w:p>
    <w:p w:rsidR="009B1F92" w:rsidRPr="00E94494" w:rsidRDefault="00E94494">
      <w:pPr>
        <w:autoSpaceDE w:val="0"/>
        <w:autoSpaceDN w:val="0"/>
        <w:spacing w:before="72" w:after="0" w:line="262" w:lineRule="auto"/>
        <w:ind w:left="180" w:right="432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) после шипящих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 имён существительных. Правописание суффиксов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-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щик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;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ек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ик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-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(-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 имён существительных.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корней с чередованием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//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: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лаг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лож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-;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раст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ращ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рос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-;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гар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гор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зар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зор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-;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-клан-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-клон-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скак</w:t>
      </w:r>
      <w:proofErr w:type="spellEnd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-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скоч</w:t>
      </w:r>
      <w:proofErr w:type="spellEnd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с именами существительными.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Имя прилагательное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Имена прилагательные полные и краткие, их синтаксические функции.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Склонение имён прилагательных. 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Морфологический анализ имён прилагательных.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окончаний имён прилагательных.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 имён прилагательных. Правописание кратких форм имён прилагательных с основой на шипящий.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не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 именами прилагательными.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ind w:right="1296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Глагол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Глаголы совершенного и несовершенного вида, возвратные и невозвратные.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Спряжение глагола.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корней с чередованием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//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: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бер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бир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блест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блист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дер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жег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жиг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мир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пер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пир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стел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стил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тер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тир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тся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ться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глаголах, суффиксов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 —-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ева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ыва</w:t>
      </w:r>
      <w:proofErr w:type="spellEnd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-ива-</w:t>
      </w:r>
      <w:r w:rsidRPr="00E94494">
        <w:rPr>
          <w:rFonts w:ascii="Times New Roman" w:eastAsia="Times New Roman" w:hAnsi="Times New Roman"/>
          <w:i/>
          <w:color w:val="000000"/>
          <w:sz w:val="24"/>
          <w:lang w:val="ru-RU"/>
        </w:rPr>
        <w:t>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личных окончаний глагола.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гласной перед суффиксом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-л-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формах прошедшего времени глагола.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с глаголами.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Синтаксис. Культура речи. Пунктуация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Словосочетание и его признаки. Основные виды словосочетаний по морфологическим свойствам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82" w:bottom="42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6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главного слова (именные, глагольные, наречные). Средства связи слов в словосочетании.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Синтаксический анализ словосочетания.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Предложение и его признаки. Виды предложений по цели высказывания и эмоциональной окраске.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Тире между подлежащим и сказуемым.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Предложения с обобщающим словом при однородных членах.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72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Предложения с обращением, особенности интонации. Обращение и средства его выражения. Синтаксический анализ простого и простого осложнённого предложений.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Предложения простые и сложные. Сложные предложения с бессоюзной и союзной связью.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Предложения сложносочинённые и сложноподчинённые (общее представление, практическое усвоение).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Предложения с прямой речью.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Пунктуационное оформление предложений с прямой речью.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Диалог.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Пунктуационное оформление диалога на письме.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Пунктуация как раздел лингвистики.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86" w:right="656" w:bottom="1440" w:left="666" w:header="720" w:footer="720" w:gutter="0"/>
          <w:cols w:space="720" w:equalWidth="0">
            <w:col w:w="10578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9B1F92" w:rsidRPr="00E94494" w:rsidRDefault="00E94494">
      <w:pPr>
        <w:autoSpaceDE w:val="0"/>
        <w:autoSpaceDN w:val="0"/>
        <w:spacing w:before="346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B1F92" w:rsidRPr="00E94494" w:rsidRDefault="00E94494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самовоспитания и саморазвития, формирования внутренней позиции личности.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Патриотического воспитания: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нормс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учётом осознания последствий поступков; активное неприятие асоциальных поступков; свобода и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ответственностьличности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условиях индивидуального и общественного пространства.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6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видах искусства.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 с опорой на собственный жизненный и читательский опыт;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употреб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ление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собственный опыт и выстраивая дальнейшие цели;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выполнять такого рода деятельность;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​раз​личного рода, в том числе на основе применения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изучае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мого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предметного знания и ознакомления с деятельностью филологов,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готовность к участию в практической деятельности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экологической направленности.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чело​века,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​чтения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получия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44" w:right="1008"/>
        <w:jc w:val="center"/>
        <w:rPr>
          <w:lang w:val="ru-RU"/>
        </w:rPr>
      </w:pP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Адаптации обучающегося к изменяющимся условиям социальной и природной среды: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освоение обучающимися социального опыта, основных социальных ролей, норм и правил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86" w:right="680" w:bottom="438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6" w:line="220" w:lineRule="exact"/>
        <w:rPr>
          <w:lang w:val="ru-RU"/>
        </w:rPr>
      </w:pPr>
    </w:p>
    <w:p w:rsidR="009B1F92" w:rsidRPr="00E94494" w:rsidRDefault="00E94494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осознавать стрессовую ситуацию, оценивать происходящие изменения и их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последствия, опираясь на жизненный, речевой и читательский опыт;воспринимать стрессовую ситуацию как вызов, требующий контрмер; оценивать ситуацию стресса, корректировать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9B1F92" w:rsidRPr="00E94494" w:rsidRDefault="00E94494">
      <w:pPr>
        <w:autoSpaceDE w:val="0"/>
        <w:autoSpaceDN w:val="0"/>
        <w:spacing w:before="262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166" w:after="0" w:line="288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учебными познавательными действиями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действия: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языковых единиц, языковых явлений и процессов;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дефицит информации текста, необходимой для решения поставленной учебной задачи;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оптималь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вариант с учётом самостоятельно выделенных критериев.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 в языковом образовании;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несоответствие между реальным и желательным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состоянием ситуации, и самостоятельно устанавливать искомое и данное;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гипотезу об истинности собственных суждений и суждений других, аргументировать свою позицию, мнение;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составлять алгоритм действий и использовать его для решения учебных задач;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86" w:right="634" w:bottom="296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90" w:line="220" w:lineRule="exact"/>
        <w:rPr>
          <w:lang w:val="ru-RU"/>
        </w:rPr>
      </w:pPr>
    </w:p>
    <w:p w:rsidR="009B1F92" w:rsidRPr="00E94494" w:rsidRDefault="00E94494">
      <w:pPr>
        <w:tabs>
          <w:tab w:val="left" w:pos="180"/>
        </w:tabs>
        <w:autoSpaceDE w:val="0"/>
        <w:autoSpaceDN w:val="0"/>
        <w:spacing w:after="0" w:line="283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лингвистического исследования (эксперимента);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текстах,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таб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​лицах, схемах;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виды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чтения для оценки текста с точки зрения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достоверности и применимости содержащейся в нём информации и усвоения необходимой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информации с целью решения учебных задач;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оценивать надёжность информации по критериям, пред​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ложенным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учителем или сформулированным самостоятельно;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учебными коммуникативными действиями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Общение: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невербальные средства общения, понимать значение социальных знаков;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распознавать предпосылки конфликтных ситуаций и смягчать конфликты, вести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переговоры;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проведённого языкового анализа, выполненного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лингвистического эксперимента, исследования, проекта;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понимать и использовать преимущества командной и ин​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дивидуальной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работы при решении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310" w:right="670" w:bottom="356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6" w:line="220" w:lineRule="exact"/>
        <w:rPr>
          <w:lang w:val="ru-RU"/>
        </w:rPr>
      </w:pPr>
    </w:p>
    <w:p w:rsidR="009B1F92" w:rsidRPr="00E94494" w:rsidRDefault="00E94494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конкретной проблемы, ​обосновывать необходимость применения групповых форм ​взаимодействия при решении поставленной задачи;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совмест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​ной работы; уметь обобщать мнения нескольких людей, проявлять готовность руководить, выполнять поручения, подчиняться;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учебными регулятивными действиями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проблемы для решения в учебных и жизненных ситуациях;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план действий, вносить необходимые коррективы в ходе его реализации;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учебной ситуации и предлагать план её изменения;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результата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 и эмоциями других;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left="180" w:right="4464"/>
        <w:rPr>
          <w:lang w:val="ru-RU"/>
        </w:rPr>
      </w:pP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Принятие себя и других: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 относиться к другому человеку и его мнению; признавать своё и чужое право на ошибку;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себя и других, не осуждая;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открытость;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9B1F92" w:rsidRPr="00E94494" w:rsidRDefault="00E94494">
      <w:pPr>
        <w:autoSpaceDE w:val="0"/>
        <w:autoSpaceDN w:val="0"/>
        <w:spacing w:before="262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86" w:right="686" w:bottom="452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Общие сведения о языке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Язык и речь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Участвовать в диалоге на лингвистические темы (в рамках изученного) и в диалоге/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полилоге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жизненных наблюдений объёмом не менее 3 реплик.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различными видами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: выборочным, ​ознакомительным, детальным — научно-учебных и художественных текстов различных функционально-смысловых типов речи.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288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100 слов.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пунктограммы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Текст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микротем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абзацев.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функ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ционально-смысловому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типу речи.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74" w:bottom="308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сочинения объёмом не менее 70 слов).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Восстанавливать деформированный текст; осуществлять корректировку восстановленного текста с опорой на образец. 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Представлять сообщение на заданную тему в виде презентации.</w:t>
      </w:r>
    </w:p>
    <w:p w:rsidR="009B1F92" w:rsidRPr="00E94494" w:rsidRDefault="00E94494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целостность, связность, информативность).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разновидности языка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Система языка 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Фонетика. Графика. Орфоэпия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Проводить фонетический анализ слов.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Орфография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Распознавать изученные орфограммы.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Лексикология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</w:t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тематические группы слов, родовые и видовые понятия.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Проводить лексический анализ слов (в рамках изученного).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паро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нимов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2880"/>
        <w:rPr>
          <w:lang w:val="ru-RU"/>
        </w:rPr>
      </w:pPr>
      <w:proofErr w:type="spellStart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. Орфография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морфему как минимальную значимую единицу языка.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9B1F92" w:rsidRPr="00E94494" w:rsidRDefault="00E94494">
      <w:pPr>
        <w:autoSpaceDE w:val="0"/>
        <w:autoSpaceDN w:val="0"/>
        <w:spacing w:before="70" w:after="0" w:line="262" w:lineRule="auto"/>
        <w:ind w:left="180" w:right="72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Находить чередование звуков в морфемах (в том числе чередование гласных с нулём звука). Проводить морфемный анализ слов.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знания по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морфемике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— и после приставок; корней с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718" w:bottom="368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6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71" w:lineRule="auto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—о после шипящих в корне слова;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Уместно использовать слова с суффиксами оценки в собственной речи.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Морфология. Культура речи. Орфография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сис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​теме частей речи в русском языке для решения практико-ориентированных учебных задач.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Распознавать имена существительные, имена прилагательные, глаголы.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Имя существительное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Определять лексико-грамматические разряды имён существительных.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Проводить морфологический анализ имён существительных.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нормы правописания имён существительных: безударных окончаний;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) после шипящих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окончаниях; суффиксов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щик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ек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ик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 (-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-);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корней с чередованием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//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лаг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лож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раст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ращ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рос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гар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гор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зар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зор</w:t>
      </w:r>
      <w:proofErr w:type="spellEnd"/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-клан-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-клон-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скак</w:t>
      </w:r>
      <w:proofErr w:type="spellEnd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скоч</w:t>
      </w:r>
      <w:proofErr w:type="spellEnd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; употребления/неупотребления 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proofErr w:type="spellEnd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Имя прилагательное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B1F92" w:rsidRPr="00E94494" w:rsidRDefault="00E94494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Соблюдать нормы словоизменения, произношения имён прилагательных, постановки в них ударения (в рамках изучен​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B1F92" w:rsidRPr="00E94494" w:rsidRDefault="00E9449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нормы правописания имён прилагательных: безударных окончаний;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с именами прилагательными.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Глагол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Различать глаголы совершенного и несовершенного вида, возвратные и невозвратные.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Определять спряжение глагола, уметь спрягать глаголы.</w:t>
      </w:r>
    </w:p>
    <w:p w:rsidR="009B1F92" w:rsidRPr="00E94494" w:rsidRDefault="00E9449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Проводить частичный морфологический анализ глаголов (в рамках изученного).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86" w:right="670" w:bottom="43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tabs>
          <w:tab w:val="left" w:pos="180"/>
        </w:tabs>
        <w:autoSpaceDE w:val="0"/>
        <w:autoSpaceDN w:val="0"/>
        <w:spacing w:after="0" w:line="262" w:lineRule="auto"/>
        <w:ind w:right="144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нормы правописания глаголов: корней с чередованием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//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; использования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тся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ться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глаголах; суффиксов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-— 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ева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ыва</w:t>
      </w:r>
      <w:proofErr w:type="spellEnd"/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-ива-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; личных окончаний глагола, гласной перед суффиксом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-л-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в формах прошедшего времени глагола; слитного и раздельного написания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с глаголами.</w:t>
      </w:r>
    </w:p>
    <w:p w:rsidR="009B1F92" w:rsidRPr="00E94494" w:rsidRDefault="00E94494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Синтаксис. Культура речи. Пунктуация</w:t>
      </w:r>
      <w:r w:rsidRPr="00E94494">
        <w:rPr>
          <w:lang w:val="ru-RU"/>
        </w:rPr>
        <w:br/>
      </w:r>
      <w:r w:rsidRPr="00E94494">
        <w:rPr>
          <w:lang w:val="ru-RU"/>
        </w:rPr>
        <w:tab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B1F92" w:rsidRPr="00E94494" w:rsidRDefault="00E94494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нео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сложнённые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9B1F92" w:rsidRPr="00E94494" w:rsidRDefault="00E94494">
      <w:pPr>
        <w:autoSpaceDE w:val="0"/>
        <w:autoSpaceDN w:val="0"/>
        <w:spacing w:before="70" w:after="0" w:line="281" w:lineRule="auto"/>
        <w:ind w:right="576" w:firstLine="180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944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; оформлять на письме диалог.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4" w:line="220" w:lineRule="exact"/>
        <w:rPr>
          <w:lang w:val="ru-RU"/>
        </w:rPr>
      </w:pPr>
    </w:p>
    <w:p w:rsidR="009B1F92" w:rsidRDefault="00E9449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3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9B1F92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</w:tr>
      <w:tr w:rsidR="009B1F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1. ПОВТОРЕНИЕ </w:t>
            </w:r>
          </w:p>
        </w:tc>
      </w:tr>
      <w:tr w:rsidR="009B1F92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 пройденного материала.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01.09.2022 07.09.2022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изученного в начальной школе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https://resh.edu.ru/subject/lesson/7621/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 w:rsidRPr="009A333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Раздел 2. ОБЩИЕ  СВЕДЕНИЯ  О  ЯЗЫКЕ </w:t>
            </w:r>
          </w:p>
        </w:tc>
      </w:tr>
      <w:tr w:rsidR="009B1F92">
        <w:trPr>
          <w:trHeight w:hRule="exact" w:val="64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Богатство и выразительность русского языка.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лексические значения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многозначных слов;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прямое 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переносное значения слова;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слов в синонимическом ряду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антонимической;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слова и фразеологизма;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заобразованием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новых слов от;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иноязычных;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«старых» слов в новом значении.; Самостоятельно формулировать суждения 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красоте и богатстве русского языка на; </w:t>
            </w:r>
            <w:r w:rsidRPr="00E94494">
              <w:rPr>
                <w:lang w:val="ru-RU"/>
              </w:rPr>
              <w:br/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основепроведённого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анализа.;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прозаические и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поэтическиетексты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точки зрения использования в них;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изобразительно-выразительных языковых средств.; Самостоятельно формулировать обобщения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выводы о словарном богатстве русского;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языка.;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разделы лингвистики.; Определять основания для сравнения слова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социальных знаков (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дорожныезнаки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сервисов;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предупредительные знаки;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математические символы и проч.).;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язык как систему знаков и как средство человеческого общения.;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и сравнивать основные единицы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языкаи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речи (в пределах изученного в;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начальной школе);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50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https://pandia.ru/text/79/147/83189.php 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2" w:right="640" w:bottom="9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64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Лингвистика как наука о языке.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лексические значения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многозначных слов;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прямое 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переносное значения слова;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слов в синонимическом ряду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антонимической;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слова и фразеологизма;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заобразованием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новых слов от;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иноязычных;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«старых» слов в новом значении.; Самостоятельно формулировать суждения 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красоте и богатстве русского языка на; </w:t>
            </w:r>
            <w:r w:rsidRPr="00E94494">
              <w:rPr>
                <w:lang w:val="ru-RU"/>
              </w:rPr>
              <w:br/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основепроведённого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анализа.;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прозаические и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поэтическиетексты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точки зрения использования в них;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изобразительно-выразительных языковых средств.; Самостоятельно формулировать обобщения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выводы о словарном богатстве русского;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языка.;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разделы лингвистики.; Определять основания для сравнения слова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социальных знаков (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дорожныезнаки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сервисов;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предупредительные знаки;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математические символы и проч.).;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язык как систему знаков и как средство человеческого общения.;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и сравнивать основные единицы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языкаи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речи (в пределах изученного в;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начальной школе);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3. ЯЗЫК И  РЕЧЬ </w:t>
            </w:r>
          </w:p>
        </w:tc>
      </w:tr>
      <w:tr w:rsidR="009B1F92">
        <w:trPr>
          <w:trHeight w:hRule="exact" w:val="11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Полилог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12.09.2022 14.09.2022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устные монологические высказывания на основе жизненных наблюдений;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чтения научно-учебной;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художественной и научно-популярной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литературы.;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https://resh.edu.ru/subject/lesson/7653/conspect/312212/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Речь как 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15.09.2022 19.09.2022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 пересказывать прочитанный или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прослушанный текст;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том числе с изменением;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лица рассказчика.;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диалоге на лингвистические темы (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врамках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изученного) и диалоге/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полилоге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основе жизненных наблюдений.;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приёмы различных видов </w:t>
            </w:r>
            <w:r w:rsidRPr="00E94494">
              <w:rPr>
                <w:lang w:val="ru-RU"/>
              </w:rPr>
              <w:br/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аудирования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чтения.;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 и письменно формулировать тему и главную мысль прослушанного 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прочитанного текста;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 по содержанию текста и отвечать на них.; Анализировать содержание исходного текста;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подробно и сжато передавать его 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письменной форме.;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https://resh.edu.ru/subject/lesson/7621/conspect/306307/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4. ТЕКСТ</w:t>
            </w:r>
          </w:p>
        </w:tc>
      </w:tr>
      <w:tr w:rsidR="009B1F9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и его основные признаки.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20.09.2022 21.09.2022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основные признаки текста;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Членить текст на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композиционносмысловые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части (абзацы);;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9B1F92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Композиционная структура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46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Функциональносмысловые типы речи.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22.09.2022 26.09.2022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средства связи предложений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частей текста (формы слова;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однокоренные слова;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синонимы;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антонимы;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личные местоимения;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 слова);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эти знания при создании собственного текста (устного и письменного);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характеризовать текст с точки зрения его соответствия основным;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признакам (наличие темы;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главной мысли;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грамматической связи предложений;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цельности и относительной законченности); с точки зрения его принадлежности к;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функционально-смысловому типу речи;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взаимосвязь описанных в тексте событий;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явлений;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процессов;;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https://resh.edu.ru/subject/lesson/7660/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83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Повествование как тип речи. Рассказ.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тексты;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опираясь на знание основных признаков текста; особенностей;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функционально-смысловых типов речи;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функциональных разновидностей языка (в;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рамках изученного);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тексты функционально-смыслового типа речи (повествование) с опорой на;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жизненный и читательский опыт; тексты с опорой на сюжетную картину;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деформированный текст;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корректировать восстановленный текст с;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опорой на образец;;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9B1F9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Смысловой анализ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план текста (простой;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сложный) и пересказывать его содержание по; плану в устной и письменной форме;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том числе с изменением лица рассказчика;;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50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9B1F92">
        <w:trPr>
          <w:trHeight w:hRule="exact" w:val="28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Информационная переработка текста. Редактирование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29.09.2022 03.10.2022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Редактировать собственные/созданные другими обучающимися тексты с целью;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совершенствования их содержания: оценивать достоверность фактического материала;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текст с точки зрения целостности; связности;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информативности;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исходный и отредактированный тексты;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Корректировать исходный текст с опорой на знание норм современного русского;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литературного языка (в пределах изученного);;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https://resh.edu.ru/subject/lesson/7660/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 ФУНКЦИОНАЛЬНЫЕ  РАЗНОВИДНОСТИ  ЯЗЫКА</w:t>
            </w:r>
          </w:p>
        </w:tc>
      </w:tr>
      <w:tr w:rsidR="009B1F9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04.10.2022 05.10.2022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тексты;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принадлежащие к разным функциональным разновидностям языка: определять сферу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 и соотносить её с той или иной разновидностью языка.;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33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6. СИСТЕМА ЯЗЫКА 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12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76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Фонетика. Графика. Орфоэпия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06.10.2022 12.10.2022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смыслоразличительную функцию звука речи в слове; приводить примеры.;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звуки речи по заданным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характеристикам. Определять звуковой состав слова. Классифицировать звуки по заданным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признакам. Различать ударные и безударные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звонкие и глухие;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твёрдые и мягкие согласные. Объяснять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элементов транскрипции особенности произношения и написания слов. Сравнивать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звуковой и буквенный составы слова. Членить слова на слоги и правильно переносить слова со строки на строку. Определять место ударного слога;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за перемещением ударения при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изменении формы слова. Наблюдать за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выразительных средств фонетики в поэтических произведениях. Проводить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фонетический анализ слов. Употреблять слова и их формы в соответствии с основными нормами литературного произношения: нормами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произношения безударных гласных звуков;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мягкого или твёрдого согласного перед [э] 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иноязычных словах; сочетания согласных (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); грамматических форм (прилагательных на -его;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-ого;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возвратных глаголов с -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ся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сь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). Употреблять в речи слова и их формы в соответствии с нормами ударения (на отдельных примерах). Находить необходимую информацию в орфоэпическом словаре и использовать её.</w:t>
            </w:r>
          </w:p>
          <w:p w:rsidR="009B1F92" w:rsidRPr="00E94494" w:rsidRDefault="00E94494">
            <w:pPr>
              <w:autoSpaceDE w:val="0"/>
              <w:autoSpaceDN w:val="0"/>
              <w:spacing w:before="18" w:after="0" w:line="252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интонировать разные по цели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эмоциональной окраске высказывания. Оценивать собственную и чужую речь с точки зрения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соблюдения орфоэпических норм;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норм ударения;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интонационных норм.;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https://resh.edu.ru/subject/lesson/384/</w:t>
            </w:r>
          </w:p>
        </w:tc>
      </w:tr>
      <w:tr w:rsidR="009B1F92" w:rsidRPr="009A333B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Орфография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13.10.2022 14.10.2022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Оперировать понятием «орфограмма» и различать буквенные и небуквенные орфограммы при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проведении орфографического анализа слова.</w:t>
            </w:r>
          </w:p>
          <w:p w:rsidR="009B1F92" w:rsidRDefault="00E94494">
            <w:pPr>
              <w:autoSpaceDE w:val="0"/>
              <w:autoSpaceDN w:val="0"/>
              <w:spacing w:before="20" w:after="0" w:line="252" w:lineRule="auto"/>
              <w:ind w:left="72" w:right="144"/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изученные орфограммы.;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знания по орфографии в практике правописания (в том числе применять знания о правописании разделительных ъ и ь).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Находить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использоватьнеобходимую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информацию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7" w:lineRule="auto"/>
              <w:ind w:left="72" w:right="216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E944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944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</w:t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rcokoit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9B1F92" w:rsidRPr="00E94494" w:rsidRDefault="009B1F92">
      <w:pPr>
        <w:autoSpaceDE w:val="0"/>
        <w:autoSpaceDN w:val="0"/>
        <w:spacing w:after="0" w:line="14" w:lineRule="exact"/>
        <w:rPr>
          <w:lang w:val="ru-RU"/>
        </w:rPr>
      </w:pPr>
    </w:p>
    <w:p w:rsidR="009B1F92" w:rsidRPr="00E94494" w:rsidRDefault="009B1F92">
      <w:pPr>
        <w:rPr>
          <w:lang w:val="ru-RU"/>
        </w:rPr>
        <w:sectPr w:rsidR="009B1F92" w:rsidRPr="00E94494">
          <w:pgSz w:w="16840" w:h="11900"/>
          <w:pgMar w:top="284" w:right="640" w:bottom="9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33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Лексикология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17.10.2022 27.10.2022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слов; подбор синонимов и антонимов; определение значения слова по контексту;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толкового словаря);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однозначные и многозначные слова; различать прямое и переносное;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слова;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прямое и переносное значения слова по заданному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признаку;Распознавать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синонимы;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антонимы;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омонимы;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многозначные слова и омонимы; Уметь; правильно употреблять слова-паронимы;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основания для тематической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группировки слов;;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https://resh.edu.ru/subject/lesson/577/</w:t>
            </w:r>
          </w:p>
        </w:tc>
      </w:tr>
      <w:tr w:rsidR="009B1F92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Морфемика. Орфография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28.10.2022 29.11.2022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54" w:lineRule="auto"/>
              <w:ind w:left="72"/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морфему как минимальную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значимую единицу языка. Распознавать морфемы в слове (корень;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приставку;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суффикс;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окончание);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основу слова. Определять чередование звуков в морфемах (в том числе чередование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 с нулём звука). Проводить морфемный анализ слов. Применять знания по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морфемике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 выполнении языкового анализа различных видов и в практике правописания слов с изученными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орфограммами.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Уместноиспользоватьслова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суффиксами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оценки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собственной речи.;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50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 w:rsidRPr="009A333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7. МОРФОЛОГИЯ. КУЛЬТУРА РЕЧИ. ОРФОГРАФИЯ</w:t>
            </w:r>
          </w:p>
        </w:tc>
      </w:tr>
      <w:tr w:rsidR="009B1F92">
        <w:trPr>
          <w:trHeight w:hRule="exact" w:val="37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Морфология как раздел лингвистики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30.11.2022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характеризовать особенности грамматического значения слова в отличие;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 лексического;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Группировать слова разных частей речи по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признакам; </w:t>
            </w:r>
            <w:r w:rsidRPr="00E94494">
              <w:rPr>
                <w:lang w:val="ru-RU"/>
              </w:rPr>
              <w:br/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находитьоснования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классификации;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имена существительные;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имена прилагательные;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глаголы;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морфологический анализ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частичный;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морфологический анализ имён прилагательных; глаголов;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знания по морфологии при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выполнении языкового анализа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различныхвидов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в; речевой практике;;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https://resh.edu.ru/subject/lesson/413/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3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Имя существительное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01.12.2022 12.01.2023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характеризовать общее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грамматическое значение;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морфологические;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признаки и синтаксические функции имени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существительного;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роль имени существительного в речи; Определять и характеризовать лексико-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грамматические разряды имён;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 по значению;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имена существительные собственные 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нарицательные; имена существительные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одушевлённые и неодушевлённые;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типы склонения имён существительных; Выявлять разносклоняемые и несклоняемые имена существительные;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род;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число;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падеж;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тип склонения имён существительных;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Группировать имена существительные по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морфологическим признакам;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морфологический анализ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существительных;;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https://resh.edu.ru/subject/lesson/7629/</w:t>
            </w:r>
          </w:p>
        </w:tc>
      </w:tr>
      <w:tr w:rsidR="009B1F92">
        <w:trPr>
          <w:trHeight w:hRule="exact" w:val="49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Имя прилагательное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13.01.2023 02.02.2023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характеризовать общее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грамматическое значение;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морфологические признаки и синтаксические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имени прилагательного. Характеризовать его роль в речи.;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 склонять имена прилагательные.</w:t>
            </w:r>
          </w:p>
          <w:p w:rsidR="009B1F92" w:rsidRPr="00E94494" w:rsidRDefault="00E94494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правописания безударных окончаний имён прилагательных. Различать полную и краткую формы имён прилагательных.</w:t>
            </w:r>
          </w:p>
          <w:p w:rsidR="009B1F92" w:rsidRPr="00E94494" w:rsidRDefault="00E94494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правописания кратких форм имён прилагательных с основой на шипящий.</w:t>
            </w:r>
          </w:p>
          <w:p w:rsidR="009B1F92" w:rsidRPr="00E94494" w:rsidRDefault="00E94494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особенности использования имён прилагательных в изучаемых текстах. Проводить частичный морфологический анализ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прилагательных (в рамках изученного). Применять нормы словоизменения имён прилагательных; нормы согласования имён прилагательных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существительными общего рода;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неизменяемыми именами существительными;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нормы произношения;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постановки ударения (в рамках изученного).</w:t>
            </w:r>
          </w:p>
          <w:p w:rsidR="009B1F92" w:rsidRPr="00E94494" w:rsidRDefault="00E94494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нормы правописания о — е после шипящих и ц в суффиксах и окончаниях имён прилагательных; правописания не с именами прилагательными.;;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https://resh.edu.ru/subject/lesson/7629/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Глагол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03.02.2023 21.03.2023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характеризовать общее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грамматическое значение;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морфологические признаки и синтаксические функции глагола. Объяснять его роль 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словосочетании и предложении;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 также в речи. Различать глаголы совершенного и несовершенного вида;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возвратные и невозвратные. Применять правила правописания -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тся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-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ться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глаголах; суффиксов -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ова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— -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ева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ыва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— -ива-. Распознавать инфинитив и личные формы глагола;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соответствующие примеры. Называть грамматические свойства инфинитива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(неопределённой формы) глагола. Применять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использования ь как показателя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грамматической формы инфинитива. Определять основу инфинитива.;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https://resh.edu.ru/subject/lesson/7627/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 w:rsidRPr="009A333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8. СИНТАКСИС. КУЛЬТУРА РЕЧИ. ПУНКТУАЦИЯ</w:t>
            </w:r>
          </w:p>
        </w:tc>
      </w:tr>
      <w:tr w:rsidR="009B1F92" w:rsidRPr="009A333B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Синтаксис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пунктуация как разделы лингвистики. </w:t>
            </w:r>
          </w:p>
          <w:p w:rsidR="009B1F92" w:rsidRDefault="00E94494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Словосочетание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22.03.2023 23.03.2023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единицы синтаксиса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(словосочетание и предложение).;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функции знаков препинания.;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словосочетания из предложения;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словосочетания по морфологическим свойствам главного слова (именные;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глагольные;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наречные).;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средства связи слов в словосочетании.; Определять нарушения норм сочетания слов в составе словосочетания.;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Проводить синтаксический анализ словосочетаний (в рамках изученного).;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/575/</w:t>
            </w:r>
          </w:p>
        </w:tc>
      </w:tr>
    </w:tbl>
    <w:p w:rsidR="009B1F92" w:rsidRPr="00E94494" w:rsidRDefault="009B1F92">
      <w:pPr>
        <w:autoSpaceDE w:val="0"/>
        <w:autoSpaceDN w:val="0"/>
        <w:spacing w:after="0" w:line="14" w:lineRule="exact"/>
        <w:rPr>
          <w:lang w:val="ru-RU"/>
        </w:rPr>
      </w:pPr>
    </w:p>
    <w:p w:rsidR="009B1F92" w:rsidRPr="00E94494" w:rsidRDefault="009B1F92">
      <w:pPr>
        <w:rPr>
          <w:lang w:val="ru-RU"/>
        </w:rPr>
        <w:sectPr w:rsidR="009B1F92" w:rsidRPr="00E9449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91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Простое двусоставное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24.03.2023 07.04.2023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постановки тире между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подлежащим и сказуемым;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предложения по цели высказывания (повествовательные;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побудительные;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вопросительные);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эмоциональной окраске (восклицательные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невосклицательные);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грамматических основ (простые и сложные);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наличию второстепенных членов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(распространённые и нераспространённые) и характеризовать их.;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Употреблять повествовательные;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побудительные;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вопросительные;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восклицательные предложения в речевой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практике;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корректируя интонацию в соответствии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коммуникативной целью высказывания.;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главные (грамматическую основу) и второстепенные члены предложения.;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характеризовать морфологические средства выражения подлежащего (именем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существительным или местоимением 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именительном падеже;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(глаголом;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именем существительным;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именем прилагательным).;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постановки тире между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подлежащим и сказуемым.;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распространённые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нераспространённые предложения;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основания для сравнения и сравнивать их.;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виды второстепенных членов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и морфологические средства их выражения (в рамках изученного).;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синтаксический анализ простых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двусоставных предложений.;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https://resh.edu.ru/subject/lesson/544/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10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59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Простое осложнённое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10.04.2023 18.04.2023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распознавать неосложнённые предложения и предложения;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осложнённые однородными членами или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обращением.;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в предложении однородные члены и обобщающие слова при них.;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интонировать эти предложения.;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однородных членов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в речи.;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Точно использовать слова;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обозначающие родовые и видовые понятия;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конструкциях с;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обобщающим словом при однородных членах.; Самостоятельно составлять схемы однородных членов в предложениях (по образцу).;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пунктуационные нормы постановки знаков препинания в предложениях с;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однородными членами и обобщающим словом при них (в рамках изученного).;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в предложении обращение.;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отсутствие грамматической связи обращения с предложением (обращение;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 является членом предложения).;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интонировать предложения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обращением.;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пунктуационного оформления обращения.;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синтаксический анализ простых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осложнённых предложений.;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ject/lesson/1218/</w:t>
            </w:r>
          </w:p>
        </w:tc>
      </w:tr>
      <w:tr w:rsidR="009B1F92">
        <w:trPr>
          <w:trHeight w:hRule="exact" w:val="4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Сложное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19.04.2023 25.04.2023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простые и сложные предложения; сложные предложения и простые;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осложнённые однородными членами;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основания для сравнения;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формулировать выводы;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простые и сложные предложения с точки зрения количества;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грамматических основ;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простые и сложные предложения по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самостоятельносформулированному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формулировать выводы;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пунктуационного оформления сложных предложений;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состоящих из;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частей;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связанных бессоюзной связью и союзами и;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однако;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зато;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45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ject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/lesson/36/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3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882"/>
        <w:gridCol w:w="528"/>
        <w:gridCol w:w="1106"/>
        <w:gridCol w:w="1140"/>
        <w:gridCol w:w="864"/>
        <w:gridCol w:w="3578"/>
        <w:gridCol w:w="1236"/>
        <w:gridCol w:w="3700"/>
      </w:tblGrid>
      <w:tr w:rsidR="009B1F9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172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 прямой речью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26.04.2023 28.04.2023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предложения с прямой речью и сравнивать их с точки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зренияпозиции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 автора в предложении и пунктуационного оформления этих предложений;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 формулировать выводы 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пунктуационном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оформлениипредложений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с прямой речью;;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ject/lesson/38/</w:t>
            </w:r>
          </w:p>
        </w:tc>
      </w:tr>
      <w:tr w:rsidR="009B1F92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8.6.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Диалог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02.05.2023 03.05.2023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диалоги на лингвистические темы (в рамках изученного) и темы на основе;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жизненных наблюдений;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диалоги в художественных текстах с точки зрения пунктуационного;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формулировать выводы 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пунктуационном оформлении диалога;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оформления диалога на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ject/lesson/38/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36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9. ПОВТОРЕНИЕ </w:t>
            </w:r>
          </w:p>
        </w:tc>
      </w:tr>
      <w:tr w:rsidR="009B1F92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 пройденного материала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04.05.2023 12.05.2023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Систематизировать знания, полученные при изучении разных разделов науки о языке.</w:t>
            </w:r>
          </w:p>
          <w:p w:rsidR="009B1F92" w:rsidRPr="00E94494" w:rsidRDefault="00E94494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Заполнять, анализировать, составлять таблицы.</w:t>
            </w:r>
          </w:p>
          <w:p w:rsidR="009B1F92" w:rsidRPr="00E94494" w:rsidRDefault="00E94494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Выступить с сообщением на тему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«Изучайте русский язык». Указывать лексическое и грамматическое значение слов.</w:t>
            </w:r>
          </w:p>
          <w:p w:rsidR="009B1F92" w:rsidRPr="00E94494" w:rsidRDefault="00E94494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Обозначать морфемы в словах. Составлять план сообщения об одной из частей речи.</w:t>
            </w:r>
          </w:p>
          <w:p w:rsidR="009B1F92" w:rsidRDefault="00E94494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Анализироватьтексты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7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ject/lesson/7705/cons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pect/307206/</w:t>
            </w:r>
          </w:p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10. ИТОГОВЫЙ КОНТРОЛЬ</w:t>
            </w:r>
          </w:p>
        </w:tc>
      </w:tr>
      <w:tr w:rsidR="009B1F9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15.05.2023 17.05.2023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Задавать вопросы для уточнения информации.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Написатьсочинение</w:t>
            </w:r>
            <w:proofErr w:type="spell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 w:rsidRPr="009A333B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Изложения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18.05.2023 23.05.2023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Задавать вопросы для уточнения информации. Написать изложение по тексту при помощи плана.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9B1F92">
            <w:pPr>
              <w:rPr>
                <w:lang w:val="ru-RU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9B1F92">
            <w:pPr>
              <w:rPr>
                <w:lang w:val="ru-RU"/>
              </w:rPr>
            </w:pPr>
          </w:p>
        </w:tc>
      </w:tr>
      <w:tr w:rsidR="009B1F92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Контрольные и проверочные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24.05.2023 31.05.2023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8" w:after="0" w:line="252" w:lineRule="auto"/>
              <w:ind w:left="72"/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контрольные вопросы и выполнять задания по теме раздела. Рассматривать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рисунки и составлять устный и письменный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на его основе.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Обозначать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орфограммы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Выполнять упражнения, отвечать на вопросы.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  <w:tr w:rsidR="009B1F92">
        <w:trPr>
          <w:trHeight w:hRule="exact" w:val="52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6840" w:h="11900"/>
          <w:pgMar w:top="284" w:right="640" w:bottom="49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sectPr w:rsidR="009B1F92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78" w:line="220" w:lineRule="exact"/>
      </w:pPr>
    </w:p>
    <w:p w:rsidR="009B1F92" w:rsidRDefault="00E94494">
      <w:pPr>
        <w:autoSpaceDE w:val="0"/>
        <w:autoSpaceDN w:val="0"/>
        <w:spacing w:after="306" w:line="230" w:lineRule="auto"/>
      </w:pPr>
      <w:r>
        <w:rPr>
          <w:rFonts w:ascii="Times New Roman" w:eastAsia="Times New Roman" w:hAnsi="Times New Roman"/>
          <w:b/>
          <w:color w:val="000000"/>
          <w:sz w:val="23"/>
        </w:rPr>
        <w:t xml:space="preserve">ПОУРОЧНОЕ ПЛАНИРОВАНИЕ </w:t>
      </w: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472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68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п/п</w:t>
            </w:r>
          </w:p>
        </w:tc>
        <w:tc>
          <w:tcPr>
            <w:tcW w:w="3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Количество часов</w:t>
            </w:r>
          </w:p>
        </w:tc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68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изучения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Виды, формы контроля</w:t>
            </w:r>
          </w:p>
        </w:tc>
      </w:tr>
      <w:tr w:rsidR="009B1F92">
        <w:trPr>
          <w:trHeight w:hRule="exact" w:val="792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 xml:space="preserve">всего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62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контрольные работы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62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</w:rPr>
              <w:t>практические работы</w:t>
            </w: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F92" w:rsidRDefault="009B1F92"/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01.09.2022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240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3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Лингвистика как наука о языке. Язык как знаковая система и средство человеческого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общения. Основные единицы языка и речи: звук,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морфема,слово,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словосочетание, предложение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02.09.2022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Повторение изученного 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начальной школе. Орфография.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62" w:lineRule="auto"/>
              <w:ind w:left="70"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гласных и согласных вкорне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05.09.2022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75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Повторение изученного 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начальной школе. Орфография. Правописание разделительного мягкого (ь) и разделительного твёрдого (ъ) знаков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06.09.2022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Повторение изученного 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начальной школе. Морфология. Самостоятельные и служебные частиречи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07.09.2022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Повторение изученного в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начальной школе.Синтаксис. Состав слова.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08.09.2022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4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Речь устная и письменная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09.09.2022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4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Монолог. Диалог. Полилог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94242E" w:rsidRDefault="00E94494">
            <w:pPr>
              <w:autoSpaceDE w:val="0"/>
              <w:autoSpaceDN w:val="0"/>
              <w:spacing w:before="94" w:after="0" w:line="230" w:lineRule="auto"/>
              <w:ind w:left="70"/>
              <w:rPr>
                <w:color w:val="FF0000"/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Стартовая диагностика. </w:t>
            </w:r>
          </w:p>
          <w:p w:rsidR="009B1F92" w:rsidRPr="00E94494" w:rsidRDefault="00E94494">
            <w:pPr>
              <w:autoSpaceDE w:val="0"/>
              <w:autoSpaceDN w:val="0"/>
              <w:spacing w:before="66" w:after="0" w:line="262" w:lineRule="auto"/>
              <w:ind w:left="70" w:right="576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Диктант с грамматическим заданием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>
            <w:bookmarkStart w:id="0" w:name="_GoBack"/>
            <w:bookmarkEnd w:id="0"/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13.09.2022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Диктант;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Работа над ошибками Речевые формулы приветствия,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прощания,просьбы,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благодарности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0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Виды речевой деятельности (говорение, слушание,чтение, письмо),их особенности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15.09.2022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98" w:right="556" w:bottom="430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Виды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аудирования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: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выборочное, </w:t>
            </w:r>
            <w:r w:rsidRPr="00E94494">
              <w:rPr>
                <w:lang w:val="ru-RU"/>
              </w:rPr>
              <w:br/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ознакомительное,детальное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Виды чтения: изучающее,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ознакомительное,просмотровое, поисковое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19.09.2022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62" w:lineRule="auto"/>
              <w:ind w:left="70" w:right="432"/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</w:rPr>
              <w:t>Всероссийская проверочная работа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Проверочная работа;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/>
              <w:ind w:left="70"/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Понятие о тексте. Тема, главная мысль текста.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Микротемы</w:t>
            </w:r>
            <w:proofErr w:type="spellEnd"/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текста Композиционная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структура текста.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Абзац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432"/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</w:rPr>
              <w:t>Всероссийская проверочная работа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22.09.2022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Проверочная работа;</w:t>
            </w:r>
          </w:p>
        </w:tc>
      </w:tr>
      <w:tr w:rsidR="009B1F92">
        <w:trPr>
          <w:trHeight w:hRule="exact" w:val="175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Средства связи предложений и частей текста. Функционально-смысловые типы речи: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описание,повествование,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рассуждение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23.09.2022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Повествование как тип речи. Рассказ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26.09.2022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62" w:lineRule="auto"/>
              <w:ind w:left="70" w:right="288"/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Повествование как тип речи. Рассказ.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Практикум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27.09.2022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72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Сочинение по сюжетной картине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28.09.2022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47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Смысловой анализ текста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29.09.2022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576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Смысловой анализ текста. 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30.09.2022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Информационная переработка текста: простой исложный план текста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03.10.2022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 и его виды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04.10.2022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115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Функциональные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разновидности языка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05.10.2022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09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Изложение.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06.10.2022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414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Редактирование текста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07.10.2022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75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Фонетика и графика как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разделы лингвистики. Звуккак единица языка.</w:t>
            </w:r>
          </w:p>
          <w:p w:rsidR="009B1F92" w:rsidRDefault="00E94494">
            <w:pPr>
              <w:autoSpaceDE w:val="0"/>
              <w:autoSpaceDN w:val="0"/>
              <w:spacing w:before="68" w:after="0" w:line="262" w:lineRule="auto"/>
              <w:ind w:left="70" w:right="144"/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Смыслоразличительная роль звука.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Системагласныхзвуков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11.10.2022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Система согласных звуков. Основные выразительные средства фонетики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Слог. Ударение. Свойства русского ударения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70" w:right="288"/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Изменение звуков в речевом потоке.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Элементы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фонетическойтранскрипции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13.10.2022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75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Соотношение звуков и букв. Прописные и строчныебуквы.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62" w:lineRule="auto"/>
              <w:ind w:left="70"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Способы обозначения [й’], мягкости согласных.</w:t>
            </w:r>
          </w:p>
          <w:p w:rsidR="009B1F92" w:rsidRDefault="00E94494">
            <w:pPr>
              <w:autoSpaceDE w:val="0"/>
              <w:autoSpaceDN w:val="0"/>
              <w:spacing w:before="68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Фонетическийанализслова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208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86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Орфоэпия как раздел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лингвистики. Основные орфоэпические нормы.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71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Интонация, её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функции.Основные элементы интонации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Орфография. Орфограмма. Буквенные и небуквенные орфограммы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18.10.2022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разделительных Ъ и Ь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19.10.2022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  <w:tr w:rsidR="009B1F92">
        <w:trPr>
          <w:trHeight w:hRule="exact" w:val="168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 w:right="432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Повторение тем "Фонетика, графика,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орфоэпия", "Орфография". Проверочная  работа № 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Лексикология как раздел лингвистики.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30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Лексическоезначение слова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>
        <w:trPr>
          <w:trHeight w:hRule="exact" w:val="7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Основные способы толкования лексического значения слова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24.10.2022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672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100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Слова однозначные и многозначные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25.10.2022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Прямое и переносное значения слова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26.10.2022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Тематические группы слов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27.10.2022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RPr="009A333B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86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Обозначение родовых и видовых понятий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28.10.2022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150" w:hanging="15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листа»;</w:t>
            </w:r>
          </w:p>
        </w:tc>
      </w:tr>
      <w:tr w:rsidR="009B1F92">
        <w:trPr>
          <w:trHeight w:hRule="exact" w:val="4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Синонимы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07.11.2022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47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Антонимы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08.11.2022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4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Омонимы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09.11.2022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4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Паронимы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62" w:lineRule="auto"/>
              <w:ind w:left="70" w:right="576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Разные виды лексических словарей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11.11.2022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Строение словарной статьи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47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49.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Лексический анализ слова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15.11.2022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Сочинение. Рассказ о событии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Повторение темы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"Лексикология ". Проверочная работа № 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 w:right="576"/>
              <w:rPr>
                <w:lang w:val="ru-RU"/>
              </w:rPr>
            </w:pP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Морфемика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как раздел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лингвистики. Морфема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какминимальная значимая единица языка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18.11.2022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Основа слова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Виды морфем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22.11.2022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Чередование звуков в морфемах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23.11.2022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Морфемный анализ слова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24.11.2022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0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корней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безударными проверяемыми и непроверяемыми гласными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25.11.2022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464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корней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проверяемыми,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непроверяемыми,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непроизносимыми согласными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28.11.2022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59.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 w:right="288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Административный контроль Контрольная работа №1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Диктант с грамматическим заданием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29.11.2022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Диктант;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30.11.2022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неизменяемых на письме приставок.</w:t>
            </w:r>
          </w:p>
          <w:p w:rsidR="009B1F92" w:rsidRPr="00E94494" w:rsidRDefault="00E94494">
            <w:pPr>
              <w:autoSpaceDE w:val="0"/>
              <w:autoSpaceDN w:val="0"/>
              <w:spacing w:before="66" w:after="0" w:line="262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приставок на -З (-С)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01.12.2022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Ы — И после приставок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02.12.2022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Ы — И после Ц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05.12.2022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Повторение темы "</w:t>
            </w:r>
            <w:proofErr w:type="spellStart"/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Морфемика</w:t>
            </w:r>
            <w:proofErr w:type="spellEnd"/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. Орфография". Проверочная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работа № 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06.12.2022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240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3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Морфология как раздел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лингвистики. Грамматическое значение слова, его отличие от лексического. Части речи как лексико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-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грамматические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разряды слов. Система частей речи в русском языке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07.12.2022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16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Имя существительное как часть речи. Роль имени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существительного в речи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08.12.2022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Сочинение-фантазия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(например, современная сказка)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09.12.2022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Сочинение;</w:t>
            </w:r>
          </w:p>
        </w:tc>
      </w:tr>
      <w:tr w:rsidR="009B1F92">
        <w:trPr>
          <w:trHeight w:hRule="exact" w:val="240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3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Лексико-грамматические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разряды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существительных: имена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существительные собственные и нарицательные,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одушевленные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неодушевленные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7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69.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43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Правописание собственных имён 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13.12.2022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454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Род, число, падеж имени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существительного (повторение изученного в начальной школе)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72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Имена существительные общего рода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15.12.2022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2" w:after="0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Имена существительные,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имеющие форму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толькоединственного или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только множественного числа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Сжатое изложение.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19.12.2022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Типы склонения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существительных (повторение изученного в начальной школе)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ь на конце имён существительныхпосле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шипящих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72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Разносклоняемые имена существительные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22.12.2022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70" w:right="576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Правописание безударных окончаний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имёнсуществительных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23.12.2022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94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Имена существительные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склоняемые и несклоняемые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26.12.2022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79.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62" w:lineRule="auto"/>
              <w:ind w:left="70" w:right="72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Род несклоняемых имён 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27.12.2022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Морфологический анализ имён 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28.12.2022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Нормы словоизменения, произношения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существительных, нормы постановки ударения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29.12.2022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О и Е после шипящих и Ц в окончаниях имён 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О и Е (Ё) после шипящих и Ц всуффиксах имён 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11.01.2023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10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суффиксов -ЧИК-/- ЩИК- имен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340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13.01.2023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Слитное и раздельное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написание НЕ с именами существительными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2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корней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чередованием А // О: -ЛАГ-/-ЛОЖ-; -РАСТ- / -РАЩ- / -РОС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 w:rsidRPr="009A333B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корней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чередованием А // О: -ГАР-/-ГОР-, -ЗАР- / - ЗОР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18.01.2023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150" w:hanging="15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листа»;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89.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корней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чередованием А // О: -КЛАН-/ -КЛОН-, - СКАК-/-СКОЧ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19.01.2023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70"/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Повторение по теме "Имя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существительное". </w:t>
            </w:r>
            <w:proofErr w:type="spellStart"/>
            <w:r w:rsidRPr="0094242E">
              <w:rPr>
                <w:rFonts w:ascii="Times New Roman" w:eastAsia="Times New Roman" w:hAnsi="Times New Roman"/>
                <w:color w:val="FF0000"/>
                <w:sz w:val="23"/>
              </w:rPr>
              <w:t>Контрольнаяработа</w:t>
            </w:r>
            <w:proofErr w:type="spellEnd"/>
            <w:r w:rsidRPr="0094242E">
              <w:rPr>
                <w:rFonts w:ascii="Times New Roman" w:eastAsia="Times New Roman" w:hAnsi="Times New Roman"/>
                <w:color w:val="FF0000"/>
                <w:sz w:val="23"/>
              </w:rPr>
              <w:t xml:space="preserve"> № 2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72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Диктант;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  <w:tr w:rsidR="009B1F92">
        <w:trPr>
          <w:trHeight w:hRule="exact" w:val="136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Имя прилагательное как часть речи. Роль имени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прилагательного в речи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23.01.2023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43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Выборочное изложение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(функционально-смысловой тип речи описание, фрагмент из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художественного текста)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24.01.2023 ;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Склонение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прилагательных (повторение изученного в начальной школе)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25.01.2023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безударных окончаний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прилагательных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26.01.2023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 w:rsidRPr="009A333B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27.01.2023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150" w:hanging="15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листа»;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кратких форм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имён прилагательных с основой на шипящий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30.01.2023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  <w:tr w:rsidR="009B1F92">
        <w:trPr>
          <w:trHeight w:hRule="exact" w:val="77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Морфологический анализ имён прилагательных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31.01.2023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598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864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Подробное изложение. Проверочная работа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01.02.2023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Нормы произношения имен прилагательных, нормы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постановки ударения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02.02.2023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62" w:lineRule="auto"/>
              <w:ind w:left="70"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Нормы словоизменения имен прилагательных.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03.02.2023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101.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Буквы О и Е после шипящих и Ц в окончаниях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прилагательных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06.02.2023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102.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Буквы О и Е после шипящих и Ц в суффиксах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прилагательных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07.02.2023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75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103.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О и Е (Ё) после шипящих и Ц в суффиксах и окончаниях имён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существительных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прилагательных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08.02.2023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104.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6" w:after="0" w:line="271" w:lineRule="auto"/>
              <w:ind w:left="552" w:right="720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Слитное и раздельное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написание НЕ с именами прилагательными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09.02.2023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105.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Сочинение-описание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Сочинение;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106.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552" w:right="144" w:hanging="552"/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. </w:t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Повторение по теме "Имя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прилагательное". </w:t>
            </w:r>
            <w:proofErr w:type="spellStart"/>
            <w:r w:rsidRPr="0094242E">
              <w:rPr>
                <w:rFonts w:ascii="Times New Roman" w:eastAsia="Times New Roman" w:hAnsi="Times New Roman"/>
                <w:color w:val="FF0000"/>
                <w:sz w:val="23"/>
              </w:rPr>
              <w:t>Контрольнаяработа</w:t>
            </w:r>
            <w:proofErr w:type="spellEnd"/>
            <w:r w:rsidRPr="0094242E">
              <w:rPr>
                <w:rFonts w:ascii="Times New Roman" w:eastAsia="Times New Roman" w:hAnsi="Times New Roman"/>
                <w:color w:val="FF0000"/>
                <w:sz w:val="23"/>
              </w:rPr>
              <w:t xml:space="preserve"> № 3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Контрольная работа;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107.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552" w:right="432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13.02.2023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E94494">
        <w:trPr>
          <w:trHeight w:hRule="exact" w:val="22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108.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2" w:after="0" w:line="262" w:lineRule="auto"/>
              <w:ind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Инфинитив и его </w:t>
            </w:r>
            <w:r w:rsidRPr="00E94494">
              <w:rPr>
                <w:lang w:val="ru-RU"/>
              </w:rPr>
              <w:br/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грамматические свойства.</w:t>
            </w:r>
          </w:p>
          <w:p w:rsidR="009B1F92" w:rsidRPr="00E94494" w:rsidRDefault="00E94494">
            <w:pPr>
              <w:autoSpaceDE w:val="0"/>
              <w:autoSpaceDN w:val="0"/>
              <w:spacing w:before="66" w:after="0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Основа инфинитива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(прошедшего времени), основа настоящего (будущего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простого) времени глагола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15.02.2023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 w:rsidTr="00E94494">
        <w:trPr>
          <w:trHeight w:hRule="exact" w:val="114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109.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Глаголы совершенного и </w:t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несовершенного вида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10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lastRenderedPageBreak/>
              <w:t xml:space="preserve">110.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552" w:right="720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Глаголы совершенного и несовершенного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вида(практикум)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402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 w:rsidRPr="009A333B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111.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100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Глаголы возвратные и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невозвратные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150" w:hanging="15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листа»;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112.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-ТСЯ и -ТЬСЯ в глаголах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113.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6" w:after="0" w:line="271" w:lineRule="auto"/>
              <w:ind w:left="552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суффиксов -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ОВА- / - ЕВА-, -ЫВА-/ -ИВА- в глаголах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22.02.2023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E94494">
        <w:trPr>
          <w:trHeight w:hRule="exact" w:val="134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114.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552" w:right="144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суффиксов -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ОВА- / - ЕВА-, -ЫВА-/-ИВА- в глаголах. 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27.02.2023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 w:rsidTr="00E94494">
        <w:trPr>
          <w:trHeight w:hRule="exact" w:val="169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115.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552" w:right="432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Изменение глаголов по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временам. Настоящеевремя: значение, образование,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употребление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28.02.2023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116.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6" w:after="0" w:line="262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Прошедшее время: значение, образование,употребление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01.03.2023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E94494">
        <w:trPr>
          <w:trHeight w:hRule="exact" w:val="118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117.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Будущее время:значение, </w:t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образование,употребление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02.03.2023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Сочинение;</w:t>
            </w:r>
          </w:p>
        </w:tc>
      </w:tr>
      <w:tr w:rsidR="009B1F92" w:rsidTr="00E94494">
        <w:trPr>
          <w:trHeight w:hRule="exact" w:val="198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118.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6" w:after="0"/>
              <w:ind w:left="552" w:right="432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Функционально-смысловые типы речи: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описание,повествование, рассуждение. 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03.03.2023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119.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2" w:after="0" w:line="27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Изменение глаголов по лицам и числам. Типы спряжения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глагола (повторение).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30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Разноспрягаемые глаголы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06.03.2023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70"/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Типыспряжения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глагола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3"/>
              </w:rPr>
              <w:t>. 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07.03.2023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E94494">
        <w:trPr>
          <w:trHeight w:hRule="exact" w:val="100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121.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безударных </w:t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личных окончаний глаголов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09.03.2023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 w:rsidTr="00E94494">
        <w:trPr>
          <w:trHeight w:hRule="exact" w:val="141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122.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безударных </w:t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личных окончаний глаголов.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30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lastRenderedPageBreak/>
              <w:t xml:space="preserve">123.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Изложение содержание текста с изменением лица рассказчика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>
        <w:trPr>
          <w:trHeight w:hRule="exact" w:val="77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124.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Морфологическийанализ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глагола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13.03.2023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638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125.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62" w:lineRule="auto"/>
              <w:ind w:left="70" w:right="144"/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Средства связи предложений и частей текста.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Практикум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15.03.2023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126.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Ь в инфинитиве, в форме 2 лицаединственного числа после шипящих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127.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2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Ь в инфинитиве, в форме 2 лица единственного числа после шипящих.</w:t>
            </w:r>
          </w:p>
          <w:p w:rsidR="009B1F92" w:rsidRDefault="00E94494">
            <w:pPr>
              <w:autoSpaceDE w:val="0"/>
              <w:autoSpaceDN w:val="0"/>
              <w:spacing w:before="68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Практикум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Зачет;</w:t>
            </w:r>
          </w:p>
        </w:tc>
      </w:tr>
      <w:tr w:rsidR="009B1F92">
        <w:trPr>
          <w:trHeight w:hRule="exact" w:val="47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128.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Сочинение-повествование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Сочинение;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129.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гласной перед суф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фиксом -Л- в формах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прошедшего времени глагола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169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6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гласной перед 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суф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фиксом -Л- в формах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прошедшего времени глагола.</w:t>
            </w:r>
          </w:p>
          <w:p w:rsidR="009B1F92" w:rsidRDefault="00E94494">
            <w:pPr>
              <w:autoSpaceDE w:val="0"/>
              <w:autoSpaceDN w:val="0"/>
              <w:spacing w:before="68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Практикум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22.03.2023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 w:rsidTr="00E94494">
        <w:trPr>
          <w:trHeight w:hRule="exact" w:val="116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131.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576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Слитное и раздельное </w:t>
            </w:r>
            <w:r w:rsidRPr="00E94494">
              <w:rPr>
                <w:lang w:val="ru-RU"/>
              </w:rPr>
              <w:br/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написание НЕ с глаголами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04.04.2023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132.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Нормы постановки ударения в гла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гольных формах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05.04.2023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133.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Нормысловоизменения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глаголов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23.03.2023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 w:rsidTr="00E94494">
        <w:trPr>
          <w:trHeight w:hRule="exact" w:val="110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134.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86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Правописание корней с 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чередова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нием Е // 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24.03.2023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135.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552" w:right="864" w:hanging="5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Правописание корней с чередова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нием Е //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И.Практикум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06.04.2023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136.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70" w:right="288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Повторение по теме "Глагол". Контрольная работа № 4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07.04.2023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206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137.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3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интаксис и пунктуация как разде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лы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лингвистики.Словосочетание и предложение как единицы </w:t>
            </w:r>
            <w:r w:rsidRPr="00E944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синтак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си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са. Знаки препинания и их функ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ции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1240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>
        <w:trPr>
          <w:trHeight w:hRule="exact" w:val="240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138.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Словосочетание и его признаки. Основные виды словосочетаний по 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морфологическим свойствам глав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ного слова (именные,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глагольные ,наречные).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62" w:lineRule="auto"/>
              <w:ind w:left="70" w:right="100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Средства связи слов в словосочетании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11.04.2023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139.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552"/>
              </w:tabs>
              <w:autoSpaceDE w:val="0"/>
              <w:autoSpaceDN w:val="0"/>
              <w:spacing w:before="92" w:after="0" w:line="262" w:lineRule="auto"/>
              <w:ind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Синтаксическийанализ</w:t>
            </w:r>
            <w:proofErr w:type="spellEnd"/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словосочетаний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RPr="00E94494" w:rsidTr="00E94494">
        <w:trPr>
          <w:trHeight w:hRule="exact" w:val="262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552" w:right="144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Предложение и его признаки.Виды предложений по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цели выска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зывания: </w:t>
            </w:r>
            <w:r w:rsidRPr="00E944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смысловые и интонационные особенности, знаки препи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нания в конце предложения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30" w:lineRule="auto"/>
              <w:ind w:left="6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9B1F92">
            <w:pPr>
              <w:rPr>
                <w:lang w:val="ru-RU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9B1F92">
            <w:pPr>
              <w:rPr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30" w:lineRule="auto"/>
              <w:jc w:val="center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13.04.2023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Устный опрос; </w:t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;</w:t>
            </w:r>
          </w:p>
        </w:tc>
      </w:tr>
      <w:tr w:rsidR="009B1F92">
        <w:trPr>
          <w:trHeight w:hRule="exact" w:val="18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30" w:lineRule="auto"/>
              <w:ind w:left="6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141.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Виды предложений по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эмоцио-н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альной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окраске: смысловые и ин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тонационные особенности, знаки препинания в конце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предложения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14.04.2023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76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142.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Главные члены предложения (грамматическая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основа).Подлежащее,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морфологические средства его выражения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75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143.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2" w:after="0" w:line="28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Главные члены предложения (грамматическая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основа).Сказуемое,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морфологические средства его выражения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18.04.2023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 w:rsidRPr="009A333B">
        <w:trPr>
          <w:trHeight w:hRule="exact" w:val="143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144.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Тире между подлежащим и </w:t>
            </w:r>
            <w:r w:rsidRPr="00E94494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сказуе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мым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19.04.2023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150" w:hanging="15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Самооценка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использованием«Оценочного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листа»;</w:t>
            </w:r>
          </w:p>
        </w:tc>
      </w:tr>
      <w:tr w:rsidR="009B1F92" w:rsidTr="00E94494">
        <w:trPr>
          <w:trHeight w:hRule="exact" w:val="2515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145.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552" w:right="864" w:hanging="5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Предложения распространённые и нераспространённ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ые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. Второстепенные члены предложе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20.04.2023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 w:rsidTr="00E94494">
        <w:trPr>
          <w:trHeight w:hRule="exact" w:val="213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lastRenderedPageBreak/>
              <w:t xml:space="preserve">146.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 w:rsidP="00E94494">
            <w:pPr>
              <w:autoSpaceDE w:val="0"/>
              <w:autoSpaceDN w:val="0"/>
              <w:spacing w:before="92" w:after="0" w:line="281" w:lineRule="auto"/>
              <w:ind w:left="552" w:right="144" w:hanging="552"/>
              <w:jc w:val="both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Второстепенные члены </w:t>
            </w:r>
            <w:r w:rsidRPr="00E944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предложе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ния. Определениеи 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типичные сред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ства его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выражения (в рамках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изу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-</w:t>
            </w:r>
            <w:r w:rsidRPr="00E94494">
              <w:rPr>
                <w:lang w:val="ru-RU"/>
              </w:rPr>
              <w:br/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ченного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21.04.2023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320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 w:rsidTr="00E94494">
        <w:trPr>
          <w:trHeight w:hRule="exact" w:val="171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147.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552" w:right="576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Дополнение (прямое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косвенное) и типичные средства его выражения(в рамках изученного)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24.04.2023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E94494">
        <w:trPr>
          <w:trHeight w:hRule="exact" w:val="169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148.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552" w:right="432" w:hanging="5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Обстоятельство и типичные сред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ст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ва его выражения (в рамках изу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ченного).Виды обстоятельств по значению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25.04.2023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E94494">
        <w:trPr>
          <w:trHeight w:hRule="exact" w:val="9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149.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115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Сжатое изложение.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Проверочная работа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26.04.2023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 w:rsidTr="00E94494">
        <w:trPr>
          <w:trHeight w:hRule="exact" w:val="156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552" w:right="864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Синтаксический анализ простых двусоставных предложений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27.04.2023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336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151.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6" w:lineRule="auto"/>
              <w:ind w:left="552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Простое осложненное </w:t>
            </w:r>
            <w:r w:rsidRPr="00E944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предложе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ние. Однородные </w:t>
            </w:r>
            <w:r w:rsidRPr="00E944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члены предложе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ния, их роль в речи. Предложения 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однородными членами (без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союзов, с одиночным союзом И, союзами А, НО, ОДНА- КО,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ЗАТО, ДА (в значении И), ДА (в значении НО)) и их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пунктуационное оформление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28.04.2023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240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152.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Предложения с однородными чле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нами (без союзов,с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одиночным союзом И, союзами А, НО, ОДНА- КО, ЗАТО, ДА (в значении И), ДА (в значении НО)) и их пунктуационное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оформление. 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02.05.2023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153.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Предложения с обобщающим </w:t>
            </w: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сло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вом при однородных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членах и их пунктуационное оформление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03.05.2023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154.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Сочинениепокартине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.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(Проверочное)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04.05.2023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;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Сочинение;</w:t>
            </w:r>
          </w:p>
        </w:tc>
      </w:tr>
      <w:tr w:rsidR="009B1F92">
        <w:trPr>
          <w:trHeight w:hRule="exact" w:val="175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155.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Предложения с обращениями.</w:t>
            </w:r>
          </w:p>
          <w:p w:rsidR="009B1F92" w:rsidRPr="00E94494" w:rsidRDefault="00E94494">
            <w:pPr>
              <w:autoSpaceDE w:val="0"/>
              <w:autoSpaceDN w:val="0"/>
              <w:spacing w:before="66" w:after="0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Об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ращение (однословное и </w:t>
            </w:r>
            <w:r w:rsidRPr="00E9449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неодно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словное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) и средства его выражения</w:t>
            </w:r>
            <w:r w:rsidR="0094242E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. Пунктуационное оформление об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ращения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05.05.2023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94242E">
        <w:trPr>
          <w:trHeight w:hRule="exact" w:val="142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lastRenderedPageBreak/>
              <w:t xml:space="preserve">156.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552" w:right="864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Синтаксический анализ простых осложнённых предложений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10.05.2023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304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 w:rsidTr="0094242E">
        <w:trPr>
          <w:trHeight w:hRule="exact" w:val="142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157.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552" w:right="720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Пунктуационный анализ простых осложнённых предложений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11.05.2023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43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158.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/>
              <w:ind w:left="552" w:right="288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Предложения простые и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сложные. Сложные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предложения с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бессоюз-ной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и союзной связью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97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159.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1" w:lineRule="auto"/>
              <w:ind w:left="552" w:right="288" w:hanging="55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Предложения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сложносочинённые и </w:t>
            </w:r>
            <w:r w:rsidRPr="00E94494">
              <w:rPr>
                <w:lang w:val="ru-RU"/>
              </w:rPr>
              <w:br/>
            </w:r>
            <w:r w:rsidR="0094242E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сложноподчинённые (общее пред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ставление,практическое усвоение)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15.05.2023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Тестирование;</w:t>
            </w:r>
          </w:p>
        </w:tc>
      </w:tr>
      <w:tr w:rsidR="009B1F92">
        <w:trPr>
          <w:trHeight w:hRule="exact" w:val="207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3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Пунктуационное оформление сложных предложений,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состоящих из частей,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связанныхбессоюзной связью и союзами И, НО, А, ОД-НАКО, ЗАТО, ДА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16.05.2023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208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161.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83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Пунктуационное оформление сложных предложений, </w:t>
            </w:r>
            <w:r w:rsidRPr="00E94494">
              <w:rPr>
                <w:lang w:val="ru-RU"/>
              </w:rPr>
              <w:br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состоящих из частей, связанных бессоюзной связью и союзами И, НО, А, ОД- НАКО, ЗАТО, ДА.Практикум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71" w:lineRule="auto"/>
              <w:ind w:left="150" w:right="288" w:hanging="150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Изложение;</w:t>
            </w:r>
          </w:p>
        </w:tc>
      </w:tr>
      <w:tr w:rsidR="009B1F92">
        <w:trPr>
          <w:trHeight w:hRule="exact"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162.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Предложения с прямой речью. </w:t>
            </w:r>
            <w:r w:rsidR="0094242E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Пунктуационное оформление пред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ложений с прямой речью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24.05.2023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163.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72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Диалог. Пунктуационное </w:t>
            </w:r>
            <w:r w:rsidRPr="00E94494">
              <w:rPr>
                <w:lang w:val="ru-RU"/>
              </w:rPr>
              <w:tab/>
            </w:r>
            <w:r w:rsidR="0094242E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оформле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ние диалога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26.05.2023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164.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Повторение темы "Синтаксис и пунктуация".Контрольная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работа № 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18.05.2023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94242E">
        <w:trPr>
          <w:trHeight w:hRule="exact" w:val="130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165.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94242E" w:rsidRDefault="00E94494" w:rsidP="0094242E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Повторение изученного в 5 классе. </w:t>
            </w: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Фонетика.Графика</w:t>
            </w:r>
            <w:proofErr w:type="spellEnd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</w:rPr>
              <w:t>Орфография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3"/>
              </w:rPr>
              <w:t>. Орфоэпия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19.05.2023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7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166.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right="432"/>
              <w:jc w:val="center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Повторение изученного в 5 классе. Лексикология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22.05.2023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 w:rsidTr="0094242E">
        <w:trPr>
          <w:trHeight w:hRule="exact" w:val="14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lastRenderedPageBreak/>
              <w:t xml:space="preserve">167.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432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Повторение изученного в 5 </w:t>
            </w:r>
            <w:r w:rsidRPr="00E94494">
              <w:rPr>
                <w:lang w:val="ru-RU"/>
              </w:rPr>
              <w:tab/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классе.</w:t>
            </w:r>
          </w:p>
          <w:p w:rsidR="009B1F92" w:rsidRPr="00E94494" w:rsidRDefault="00E94494">
            <w:pPr>
              <w:autoSpaceDE w:val="0"/>
              <w:autoSpaceDN w:val="0"/>
              <w:spacing w:before="68" w:after="0" w:line="230" w:lineRule="auto"/>
              <w:ind w:left="70"/>
              <w:rPr>
                <w:lang w:val="ru-RU"/>
              </w:rPr>
            </w:pPr>
            <w:proofErr w:type="spellStart"/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Морфемика.Орфография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25.05.2023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764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552"/>
        <w:gridCol w:w="3320"/>
        <w:gridCol w:w="702"/>
        <w:gridCol w:w="1550"/>
        <w:gridCol w:w="1598"/>
        <w:gridCol w:w="1182"/>
        <w:gridCol w:w="1748"/>
      </w:tblGrid>
      <w:tr w:rsidR="009B1F92" w:rsidTr="0094242E">
        <w:trPr>
          <w:trHeight w:hRule="exact" w:val="142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168.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94242E">
            <w:pPr>
              <w:tabs>
                <w:tab w:val="left" w:pos="552"/>
              </w:tabs>
              <w:autoSpaceDE w:val="0"/>
              <w:autoSpaceDN w:val="0"/>
              <w:spacing w:before="94" w:after="0" w:line="262" w:lineRule="auto"/>
              <w:ind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 xml:space="preserve"> Повторение изученного в 5 </w:t>
            </w:r>
            <w:r w:rsidR="00E94494"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классе.</w:t>
            </w:r>
          </w:p>
          <w:p w:rsidR="009B1F92" w:rsidRPr="00E94494" w:rsidRDefault="00E94494">
            <w:pPr>
              <w:autoSpaceDE w:val="0"/>
              <w:autoSpaceDN w:val="0"/>
              <w:spacing w:before="66" w:after="0" w:line="233" w:lineRule="auto"/>
              <w:ind w:left="70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Морфология.Орфография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30.05.2023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контроль;</w:t>
            </w:r>
          </w:p>
        </w:tc>
      </w:tr>
      <w:tr w:rsidR="009B1F92">
        <w:trPr>
          <w:trHeight w:hRule="exact" w:val="11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169.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71" w:lineRule="auto"/>
              <w:ind w:left="70" w:right="144"/>
              <w:rPr>
                <w:lang w:val="ru-RU"/>
              </w:rPr>
            </w:pP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 xml:space="preserve">Промежуточная аттестация по русскому языку (диктант с </w:t>
            </w:r>
            <w:r w:rsidRPr="0094242E">
              <w:rPr>
                <w:color w:val="FF0000"/>
                <w:lang w:val="ru-RU"/>
              </w:rPr>
              <w:br/>
            </w:r>
            <w:r w:rsidRPr="0094242E">
              <w:rPr>
                <w:rFonts w:ascii="Times New Roman" w:eastAsia="Times New Roman" w:hAnsi="Times New Roman"/>
                <w:color w:val="FF0000"/>
                <w:sz w:val="23"/>
                <w:lang w:val="ru-RU"/>
              </w:rPr>
              <w:t>грамматическим заданием).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23.05.2023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tabs>
                <w:tab w:val="left" w:pos="150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3"/>
              </w:rPr>
              <w:t>работа;</w:t>
            </w:r>
          </w:p>
        </w:tc>
      </w:tr>
      <w:tr w:rsidR="009B1F92">
        <w:trPr>
          <w:trHeight w:hRule="exact" w:val="79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170.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6" w:after="0" w:line="262" w:lineRule="auto"/>
              <w:ind w:left="70" w:right="288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Ус</w:t>
            </w:r>
            <w:r w:rsidR="0094242E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тное сочинение. Рассказ о собы</w:t>
            </w: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тии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9B1F92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29.05.2023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6" w:after="0" w:line="233" w:lineRule="auto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 xml:space="preserve"> Устный опрос;</w:t>
            </w:r>
          </w:p>
        </w:tc>
      </w:tr>
      <w:tr w:rsidR="009B1F92">
        <w:trPr>
          <w:trHeight w:hRule="exact" w:val="946"/>
        </w:trPr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Pr="00E94494" w:rsidRDefault="00E94494">
            <w:pPr>
              <w:autoSpaceDE w:val="0"/>
              <w:autoSpaceDN w:val="0"/>
              <w:spacing w:before="94" w:after="0" w:line="262" w:lineRule="auto"/>
              <w:ind w:left="68" w:right="144"/>
              <w:rPr>
                <w:lang w:val="ru-RU"/>
              </w:rPr>
            </w:pPr>
            <w:r w:rsidRPr="00E94494">
              <w:rPr>
                <w:rFonts w:ascii="Times New Roman" w:eastAsia="Times New Roman" w:hAnsi="Times New Roman"/>
                <w:color w:val="000000"/>
                <w:sz w:val="23"/>
                <w:lang w:val="ru-RU"/>
              </w:rPr>
              <w:t>ОБЩЕЕ КОЛИЧЕСТВО ЧАСОВ ПО ПРОГРАММЕ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170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9</w:t>
            </w:r>
          </w:p>
        </w:tc>
        <w:tc>
          <w:tcPr>
            <w:tcW w:w="4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F92" w:rsidRDefault="00E94494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sz w:val="23"/>
              </w:rPr>
              <w:t>12</w:t>
            </w:r>
          </w:p>
        </w:tc>
      </w:tr>
    </w:tbl>
    <w:p w:rsidR="009B1F92" w:rsidRDefault="009B1F92">
      <w:pPr>
        <w:autoSpaceDE w:val="0"/>
        <w:autoSpaceDN w:val="0"/>
        <w:spacing w:after="0" w:line="14" w:lineRule="exact"/>
      </w:pPr>
    </w:p>
    <w:p w:rsidR="009B1F92" w:rsidRDefault="009B1F92">
      <w:pPr>
        <w:sectPr w:rsidR="009B1F92">
          <w:pgSz w:w="11900" w:h="16840"/>
          <w:pgMar w:top="284" w:right="556" w:bottom="1440" w:left="662" w:header="720" w:footer="720" w:gutter="0"/>
          <w:cols w:space="720" w:equalWidth="0">
            <w:col w:w="10682" w:space="0"/>
          </w:cols>
          <w:docGrid w:linePitch="360"/>
        </w:sectPr>
      </w:pPr>
    </w:p>
    <w:p w:rsidR="009B1F92" w:rsidRDefault="009B1F92">
      <w:pPr>
        <w:autoSpaceDE w:val="0"/>
        <w:autoSpaceDN w:val="0"/>
        <w:spacing w:after="78" w:line="220" w:lineRule="exact"/>
      </w:pPr>
    </w:p>
    <w:p w:rsidR="009B1F92" w:rsidRDefault="00E9449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9B1F92" w:rsidRDefault="00E94494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9B1F92" w:rsidRPr="00E94494" w:rsidRDefault="00E94494">
      <w:pPr>
        <w:autoSpaceDE w:val="0"/>
        <w:autoSpaceDN w:val="0"/>
        <w:spacing w:before="166" w:after="0" w:line="281" w:lineRule="auto"/>
        <w:ind w:right="4752"/>
        <w:rPr>
          <w:lang w:val="ru-RU"/>
        </w:rPr>
      </w:pP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Ладыженская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Т.А.;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Баранов М. Т.; </w:t>
      </w:r>
      <w:r w:rsidRPr="00E94494">
        <w:rPr>
          <w:lang w:val="ru-RU"/>
        </w:rPr>
        <w:br/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Тростенцова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Л.А. и другие. Русский язык (в 2 частях); 5 класс/;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Акционерное общество «Издательство «Просвещение»;; Введите свой вариант:</w:t>
      </w:r>
    </w:p>
    <w:p w:rsidR="009B1F92" w:rsidRPr="00E94494" w:rsidRDefault="00E94494">
      <w:pPr>
        <w:autoSpaceDE w:val="0"/>
        <w:autoSpaceDN w:val="0"/>
        <w:spacing w:before="264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9B1F92" w:rsidRPr="00E94494" w:rsidRDefault="00E94494">
      <w:pPr>
        <w:autoSpaceDE w:val="0"/>
        <w:autoSpaceDN w:val="0"/>
        <w:spacing w:before="168" w:after="0" w:line="283" w:lineRule="auto"/>
        <w:ind w:right="144"/>
        <w:rPr>
          <w:lang w:val="ru-RU"/>
        </w:rPr>
      </w:pP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Ладыженская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Т.А., Баранов М. Т.,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Тростенцова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Л.А. и другие. Русский язык (в 2 частях), 5 класс/ Акционерное общество «Издательство «Просвещение»;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2. Русский язык. Методические рекомендации. 5 класс: пособие для учителей общеобразовательных организаций / Т. А.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Ладыженская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др., - М.: Просвещение;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3. Потапова Г. Н. Зачетные работы по русскому языку. 5 класс: к учебнику Т. А.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Ладыженской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-М.: Экзамен;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nsportal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user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/1098390/</w:t>
      </w:r>
      <w:r>
        <w:rPr>
          <w:rFonts w:ascii="Times New Roman" w:eastAsia="Times New Roman" w:hAnsi="Times New Roman"/>
          <w:color w:val="000000"/>
          <w:sz w:val="24"/>
        </w:rPr>
        <w:t>page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uchebno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metodicheskiy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kompleks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ladyzhenskaya</w:t>
      </w:r>
      <w:proofErr w:type="spellEnd"/>
    </w:p>
    <w:p w:rsidR="009B1F92" w:rsidRPr="00E94494" w:rsidRDefault="00E94494">
      <w:pPr>
        <w:autoSpaceDE w:val="0"/>
        <w:autoSpaceDN w:val="0"/>
        <w:spacing w:before="262"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9B1F92" w:rsidRPr="00E94494" w:rsidRDefault="00E94494">
      <w:pPr>
        <w:autoSpaceDE w:val="0"/>
        <w:autoSpaceDN w:val="0"/>
        <w:spacing w:before="166" w:after="0" w:line="262" w:lineRule="auto"/>
        <w:ind w:right="4176"/>
        <w:rPr>
          <w:lang w:val="ru-RU"/>
        </w:rPr>
      </w:pP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Российская электронная школа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Дистанционное образование для школьников... </w:t>
      </w:r>
      <w:proofErr w:type="spellStart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Учи.ру</w:t>
      </w:r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B1F92" w:rsidRPr="00E94494" w:rsidRDefault="009B1F92">
      <w:pPr>
        <w:autoSpaceDE w:val="0"/>
        <w:autoSpaceDN w:val="0"/>
        <w:spacing w:after="78" w:line="220" w:lineRule="exact"/>
        <w:rPr>
          <w:lang w:val="ru-RU"/>
        </w:rPr>
      </w:pPr>
    </w:p>
    <w:p w:rsidR="009B1F92" w:rsidRPr="00E94494" w:rsidRDefault="00E94494">
      <w:pPr>
        <w:autoSpaceDE w:val="0"/>
        <w:autoSpaceDN w:val="0"/>
        <w:spacing w:after="0" w:line="230" w:lineRule="auto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9B1F92" w:rsidRPr="00E94494" w:rsidRDefault="00E94494">
      <w:pPr>
        <w:autoSpaceDE w:val="0"/>
        <w:autoSpaceDN w:val="0"/>
        <w:spacing w:before="346" w:after="0" w:line="302" w:lineRule="auto"/>
        <w:ind w:right="3888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Таблицы, плакаты, словари, портреты, дидактический материал.</w:t>
      </w:r>
    </w:p>
    <w:p w:rsidR="009B1F92" w:rsidRPr="00E94494" w:rsidRDefault="00E94494">
      <w:pPr>
        <w:autoSpaceDE w:val="0"/>
        <w:autoSpaceDN w:val="0"/>
        <w:spacing w:before="262" w:after="0" w:line="298" w:lineRule="auto"/>
        <w:ind w:right="720"/>
        <w:rPr>
          <w:lang w:val="ru-RU"/>
        </w:rPr>
      </w:pPr>
      <w:r w:rsidRPr="00E944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 xml:space="preserve">Ноутбук, </w:t>
      </w:r>
      <w:r w:rsidRPr="00E94494">
        <w:rPr>
          <w:lang w:val="ru-RU"/>
        </w:rPr>
        <w:br/>
      </w:r>
      <w:r w:rsidRPr="00E94494">
        <w:rPr>
          <w:rFonts w:ascii="Times New Roman" w:eastAsia="Times New Roman" w:hAnsi="Times New Roman"/>
          <w:color w:val="000000"/>
          <w:sz w:val="24"/>
          <w:lang w:val="ru-RU"/>
        </w:rPr>
        <w:t>Дидактический материал.</w:t>
      </w:r>
    </w:p>
    <w:p w:rsidR="009B1F92" w:rsidRPr="00E94494" w:rsidRDefault="009B1F92">
      <w:pPr>
        <w:rPr>
          <w:lang w:val="ru-RU"/>
        </w:rPr>
        <w:sectPr w:rsidR="009B1F92" w:rsidRPr="00E9449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94494" w:rsidRPr="00E94494" w:rsidRDefault="00E94494">
      <w:pPr>
        <w:rPr>
          <w:lang w:val="ru-RU"/>
        </w:rPr>
      </w:pPr>
    </w:p>
    <w:sectPr w:rsidR="00E94494" w:rsidRPr="00E9449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94242E"/>
    <w:rsid w:val="009A333B"/>
    <w:rsid w:val="009B1F92"/>
    <w:rsid w:val="00AA1D8D"/>
    <w:rsid w:val="00B47730"/>
    <w:rsid w:val="00BD7A29"/>
    <w:rsid w:val="00CB0664"/>
    <w:rsid w:val="00E9449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E944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widgetinline">
    <w:name w:val="_widgetinline"/>
    <w:basedOn w:val="a2"/>
    <w:rsid w:val="009A333B"/>
  </w:style>
  <w:style w:type="paragraph" w:styleId="aff8">
    <w:name w:val="Balloon Text"/>
    <w:basedOn w:val="a1"/>
    <w:link w:val="aff9"/>
    <w:uiPriority w:val="99"/>
    <w:semiHidden/>
    <w:unhideWhenUsed/>
    <w:rsid w:val="009A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A33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E944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5FED96-475F-4EB3-8AE1-EF5C2713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13046</Words>
  <Characters>74363</Characters>
  <Application>Microsoft Office Word</Application>
  <DocSecurity>0</DocSecurity>
  <Lines>619</Lines>
  <Paragraphs>174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87235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4</cp:revision>
  <dcterms:created xsi:type="dcterms:W3CDTF">2013-12-23T23:15:00Z</dcterms:created>
  <dcterms:modified xsi:type="dcterms:W3CDTF">2022-09-15T07:10:00Z</dcterms:modified>
  <cp:category/>
</cp:coreProperties>
</file>